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F1418" w14:textId="560D6A85" w:rsidR="0081051B" w:rsidRPr="001D1602" w:rsidRDefault="00E40C65">
      <w:pPr>
        <w:pStyle w:val="MQTableTitle"/>
      </w:pPr>
      <w:r w:rsidRPr="001D1602">
        <w:t>INTERVIEW EDU2</w:t>
      </w:r>
    </w:p>
    <w:tbl>
      <w:tblPr>
        <w:tblW w:w="10206" w:type="dxa"/>
        <w:tblBorders>
          <w:top w:val="none" w:sz="0" w:space="0" w:color="FFFFFF"/>
          <w:left w:val="none" w:sz="0" w:space="0" w:color="FFFFFF"/>
          <w:bottom w:val="single" w:sz="4" w:space="0" w:color="BFBFB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506"/>
        <w:gridCol w:w="9700"/>
      </w:tblGrid>
      <w:tr w:rsidR="0081051B" w:rsidRPr="001D1602" w14:paraId="759000C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28A4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F8A0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[0:00:00.0] Nicht </w:t>
            </w:r>
            <w:proofErr w:type="spellStart"/>
            <w:r w:rsidRPr="001D1602">
              <w:rPr>
                <w:rFonts w:ascii="Arial" w:eastAsia="Arial" w:hAnsi="Arial" w:cs="Arial"/>
                <w:color w:val="000000"/>
              </w:rPr>
              <w:t>teil</w:t>
            </w:r>
            <w:proofErr w:type="spellEnd"/>
            <w:r w:rsidRPr="001D1602">
              <w:rPr>
                <w:rFonts w:ascii="Arial" w:eastAsia="Arial" w:hAnsi="Arial" w:cs="Arial"/>
                <w:color w:val="000000"/>
              </w:rPr>
              <w:t xml:space="preserve"> des Interviews</w:t>
            </w:r>
          </w:p>
        </w:tc>
      </w:tr>
      <w:tr w:rsidR="0081051B" w:rsidRPr="001D1602" w14:paraId="730D395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A5CB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36F2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[0:00:17.5] BSC: Okay, Sie sehen, dass unser Gespräch hier jetzt aufgezeichnet wird. </w:t>
            </w:r>
          </w:p>
        </w:tc>
      </w:tr>
      <w:tr w:rsidR="0081051B" w:rsidRPr="001D1602" w14:paraId="35A8F6E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D7B3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D119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Deswegen wäre jetzt meine Frage. Sind Sie damit einverstanden, dass wir unser </w:t>
            </w:r>
          </w:p>
        </w:tc>
      </w:tr>
      <w:tr w:rsidR="0081051B" w:rsidRPr="001D1602" w14:paraId="5348B86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480A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7D81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Interview aufzeichnen?</w:t>
            </w:r>
          </w:p>
        </w:tc>
      </w:tr>
      <w:tr w:rsidR="0081051B" w:rsidRPr="001D1602" w14:paraId="19B36BE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7120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C2CE8" w14:textId="505E26E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[0:00:27.8]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Ich bin damit einverstanden.</w:t>
            </w:r>
          </w:p>
        </w:tc>
      </w:tr>
      <w:tr w:rsidR="0081051B" w:rsidRPr="001D1602" w14:paraId="3170654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ED8B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D472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[0:00:29.6]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 Okay, dann starten wir jetzt direkt mit der ersten Frage. Und zwar, </w:t>
            </w:r>
          </w:p>
        </w:tc>
      </w:tr>
      <w:tr w:rsidR="0081051B" w:rsidRPr="001D1602" w14:paraId="5B88E7F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906A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18D5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welches sind Ihrer Meinung nach die Voraussetzungen um eine Entscheidung treffen </w:t>
            </w:r>
          </w:p>
        </w:tc>
      </w:tr>
      <w:tr w:rsidR="0081051B" w:rsidRPr="001D1602" w14:paraId="3DA7C08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733D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C7B6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zu können?</w:t>
            </w:r>
            <w:r w:rsidRPr="001D1602">
              <w:rPr>
                <w:rFonts w:ascii="Arial" w:eastAsia="Arial" w:hAnsi="Arial" w:cs="Arial"/>
                <w:color w:val="000000"/>
              </w:rPr>
              <w:tab/>
            </w:r>
          </w:p>
        </w:tc>
      </w:tr>
      <w:tr w:rsidR="0081051B" w:rsidRPr="001D1602" w14:paraId="229B12E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253F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BD86F" w14:textId="7F9597EB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[0:00:40.8]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Die Voraussetzungen für eine Entscheidung sind für mich in erster Linie, </w:t>
            </w:r>
          </w:p>
        </w:tc>
      </w:tr>
      <w:tr w:rsidR="0081051B" w:rsidRPr="001D1602" w14:paraId="7F11AD7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04BF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FBAE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dass alle, die an der Entscheidung beteiligt sind, darüber informiert sind, um </w:t>
            </w:r>
          </w:p>
        </w:tc>
      </w:tr>
      <w:tr w:rsidR="0081051B" w:rsidRPr="001D1602" w14:paraId="30405AC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7C87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2EDF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was es konkret geht. Nicht nur um was es geht, sondern auch welche nachfolgende </w:t>
            </w:r>
          </w:p>
        </w:tc>
      </w:tr>
      <w:tr w:rsidR="0081051B" w:rsidRPr="001D1602" w14:paraId="0BF3FB8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643C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3F75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Konsequenzen das für sie haben wird also was für Arbeiten auf sie zukommen, wie </w:t>
            </w:r>
          </w:p>
        </w:tc>
      </w:tr>
      <w:tr w:rsidR="0081051B" w:rsidRPr="001D1602" w14:paraId="1BA24B0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6263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5E01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der gesamte weitere Ablauf sein soll in der Kommunikation. Sodass also zu dieser </w:t>
            </w:r>
          </w:p>
        </w:tc>
      </w:tr>
      <w:tr w:rsidR="0081051B" w:rsidRPr="001D1602" w14:paraId="0675519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4939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E2DF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Entscheidung auch die Konsequenzen gleich mitbedacht werden.</w:t>
            </w:r>
          </w:p>
        </w:tc>
      </w:tr>
      <w:tr w:rsidR="0081051B" w:rsidRPr="001D1602" w14:paraId="4476F0C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7DBE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D1DA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[0:01:14.8]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Okay. Und bei Ihnen jetzt im Projekt, welches sind da Ihrer Meinung nach </w:t>
            </w:r>
          </w:p>
        </w:tc>
      </w:tr>
      <w:tr w:rsidR="0081051B" w:rsidRPr="001D1602" w14:paraId="43D9247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0A23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D001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die typischen Themen oder Anlässe, Situationen, bei denen Sie und Ihr Team </w:t>
            </w:r>
          </w:p>
        </w:tc>
      </w:tr>
      <w:tr w:rsidR="0081051B" w:rsidRPr="001D1602" w14:paraId="3E2ABD3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9706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9101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Entscheidungen treffen müssen?</w:t>
            </w:r>
          </w:p>
        </w:tc>
      </w:tr>
      <w:tr w:rsidR="0081051B" w:rsidRPr="001D1602" w14:paraId="7A44977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89FD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81CC5" w14:textId="6815F64A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[0:01:29.6]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Die sind unterschiedlich. Das ist zum Beispiel jetzt in diesem Projekt </w:t>
            </w:r>
          </w:p>
        </w:tc>
      </w:tr>
      <w:tr w:rsidR="0081051B" w:rsidRPr="001D1602" w14:paraId="2026852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3B1A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2620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gewesen: Wie stellen wir uns mit der Außenwirkung auf? Und wie weit / Und wer </w:t>
            </w:r>
          </w:p>
        </w:tc>
      </w:tr>
      <w:tr w:rsidR="0081051B" w:rsidRPr="001D1602" w14:paraId="097ED5A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ED2E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DC86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übernimmt dabei welchen Part?  Und wie stimmen da die / Wie gehen wir </w:t>
            </w:r>
            <w:proofErr w:type="spellStart"/>
            <w:r w:rsidRPr="001D1602">
              <w:rPr>
                <w:rFonts w:ascii="Arial" w:eastAsia="Arial" w:hAnsi="Arial" w:cs="Arial"/>
                <w:color w:val="000000"/>
              </w:rPr>
              <w:t>da mit</w:t>
            </w:r>
            <w:proofErr w:type="spellEnd"/>
            <w:r w:rsidRPr="001D1602">
              <w:rPr>
                <w:rFonts w:ascii="Arial" w:eastAsia="Arial" w:hAnsi="Arial" w:cs="Arial"/>
                <w:color w:val="000000"/>
              </w:rPr>
              <w:t xml:space="preserve"> der </w:t>
            </w:r>
          </w:p>
        </w:tc>
      </w:tr>
      <w:tr w:rsidR="0081051B" w:rsidRPr="001D1602" w14:paraId="3F57EA2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6C3F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8B29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Abstimmung vor? Das war ein Bereich, wo das interessant war.</w:t>
            </w:r>
          </w:p>
        </w:tc>
      </w:tr>
      <w:tr w:rsidR="0081051B" w:rsidRPr="001D1602" w14:paraId="767654B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F975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DBA0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Der andere Bereich war: Wie gehen wir mit der Situation innerhalb des Projektes </w:t>
            </w:r>
          </w:p>
        </w:tc>
      </w:tr>
      <w:tr w:rsidR="0081051B" w:rsidRPr="001D1602" w14:paraId="6370C4B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CD6D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A880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um? War / Da das Projekt, das sehr stark auf Präsenzveranstaltungen fokussiert </w:t>
            </w:r>
          </w:p>
        </w:tc>
      </w:tr>
      <w:tr w:rsidR="0081051B" w:rsidRPr="001D1602" w14:paraId="3157A2F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864F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7586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war. Und daraus auch wissenschaftliche und statistische Daten hätten gezogen </w:t>
            </w:r>
          </w:p>
        </w:tc>
      </w:tr>
      <w:tr w:rsidR="0081051B" w:rsidRPr="001D1602" w14:paraId="25FB9A4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3AA0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DE51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werden sollen und Materialien erarbeitet werden sollen. Diese </w:t>
            </w:r>
          </w:p>
        </w:tc>
      </w:tr>
      <w:tr w:rsidR="0081051B" w:rsidRPr="001D1602" w14:paraId="535AD11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B2CC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0A51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Präsenzveranstaltungen konnten so nicht stattfinden. Wie gehen wir damit um? Wie </w:t>
            </w:r>
          </w:p>
        </w:tc>
      </w:tr>
      <w:tr w:rsidR="0081051B" w:rsidRPr="001D1602" w14:paraId="2D67EDD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4B98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F074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schaffen wir das, DAS in die digitale Welt zu holen? Sodass es für uns TROTZDEM </w:t>
            </w:r>
          </w:p>
        </w:tc>
      </w:tr>
      <w:tr w:rsidR="0081051B" w:rsidRPr="001D1602" w14:paraId="5657530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C14E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B3D9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einen Wert hat. Und DAS war ein Hauptbereich uns abzustimmen und Entscheidungen </w:t>
            </w:r>
          </w:p>
        </w:tc>
      </w:tr>
      <w:tr w:rsidR="0081051B" w:rsidRPr="001D1602" w14:paraId="1F0498A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906B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365C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zu treffen. Wie wollen wir vorgehen? Und welche Schritte, was wollen wir </w:t>
            </w:r>
          </w:p>
        </w:tc>
      </w:tr>
      <w:tr w:rsidR="0081051B" w:rsidRPr="001D1602" w14:paraId="6FBC5E4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00C5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633C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ausprobieren? Und gucken, ob uns das weiterbringt.</w:t>
            </w:r>
          </w:p>
        </w:tc>
      </w:tr>
      <w:tr w:rsidR="0081051B" w:rsidRPr="001D1602" w14:paraId="77F49B1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9007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31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2A94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[0:02:36.2]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Moment, ich notiere immer noch ein bisschen was dazu, damit ich noch </w:t>
            </w:r>
          </w:p>
        </w:tc>
      </w:tr>
      <w:tr w:rsidR="0081051B" w:rsidRPr="001D1602" w14:paraId="14DDE71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E0E0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D129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Rückfragen stellen kann.</w:t>
            </w:r>
          </w:p>
        </w:tc>
      </w:tr>
      <w:tr w:rsidR="0081051B" w:rsidRPr="001D1602" w14:paraId="148F1E2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65F5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3DF6C" w14:textId="3D973065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EDU2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[0:02:44.2]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:  </w:t>
            </w:r>
            <w:r w:rsidRPr="001D1602">
              <w:rPr>
                <w:rFonts w:ascii="Arial" w:eastAsia="Arial" w:hAnsi="Arial" w:cs="Arial"/>
                <w:color w:val="000000"/>
              </w:rPr>
              <w:t>Gerne.</w:t>
            </w:r>
          </w:p>
        </w:tc>
      </w:tr>
      <w:tr w:rsidR="0081051B" w:rsidRPr="001D1602" w14:paraId="70E7D0D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3C76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5BE7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1D1602">
              <w:rPr>
                <w:rFonts w:ascii="Arial" w:eastAsia="Arial" w:hAnsi="Arial" w:cs="Arial"/>
                <w:color w:val="000000"/>
              </w:rPr>
              <w:t>Genau.</w:t>
            </w:r>
          </w:p>
        </w:tc>
      </w:tr>
      <w:tr w:rsidR="0081051B" w:rsidRPr="001D1602" w14:paraId="30028B5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38F2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7130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[0:02:46.7]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Und jetzt, kommt Ihr Blatt Papier und Ihr Stift zum Einsatz. Und zwar </w:t>
            </w:r>
          </w:p>
        </w:tc>
      </w:tr>
      <w:tr w:rsidR="0081051B" w:rsidRPr="001D1602" w14:paraId="371F008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7D26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0B9A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möchte ich Sie bitten mir einmal den Entscheidungsprozess, so wie er jetzt </w:t>
            </w:r>
          </w:p>
        </w:tc>
      </w:tr>
      <w:tr w:rsidR="0081051B" w:rsidRPr="001D1602" w14:paraId="578AE84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4122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A786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gerade im Homeoffice abläuft, aufzuzeichnen und den danach dann zu erläutern. </w:t>
            </w:r>
          </w:p>
        </w:tc>
      </w:tr>
      <w:tr w:rsidR="0081051B" w:rsidRPr="001D1602" w14:paraId="3D93D99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CECB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1FFE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Also, nehmen Sie sich ruhig Zeit. Und sagen Sie mir dann einfach, wenn Sie </w:t>
            </w:r>
          </w:p>
        </w:tc>
      </w:tr>
      <w:tr w:rsidR="0081051B" w:rsidRPr="001D1602" w14:paraId="6D1C45D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FACC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350B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fertig sind.</w:t>
            </w:r>
          </w:p>
        </w:tc>
      </w:tr>
      <w:tr w:rsidR="0081051B" w:rsidRPr="001D1602" w14:paraId="4331CE6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FF5E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9DD76" w14:textId="7ABB7C59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[0:03:08.0]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Mache ich. Ich versuche mein Bestes  (unverständlich) </w:t>
            </w:r>
          </w:p>
        </w:tc>
      </w:tr>
      <w:tr w:rsidR="0081051B" w:rsidRPr="001D1602" w14:paraId="550CF33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8641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5A1C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[0:03:12.6]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1D1602">
              <w:rPr>
                <w:rFonts w:ascii="Arial" w:eastAsia="Arial" w:hAnsi="Arial" w:cs="Arial"/>
                <w:color w:val="000000"/>
              </w:rPr>
              <w:t>Dankeschön.</w:t>
            </w:r>
          </w:p>
        </w:tc>
      </w:tr>
      <w:tr w:rsidR="0081051B" w:rsidRPr="001D1602" w14:paraId="3D8B8C4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B523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E85B0" w14:textId="4326F318" w:rsidR="0081051B" w:rsidRPr="001D1602" w:rsidRDefault="00E40C65">
            <w:pPr>
              <w:spacing w:after="0" w:line="240" w:lineRule="auto"/>
            </w:pPr>
            <w:bookmarkStart w:id="0" w:name="_Hlk83031041"/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EDU2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</w:t>
            </w:r>
            <w:bookmarkEnd w:id="0"/>
            <w:r w:rsidRPr="001D1602">
              <w:rPr>
                <w:rFonts w:ascii="Arial" w:eastAsia="Arial" w:hAnsi="Arial" w:cs="Arial"/>
                <w:color w:val="000000"/>
              </w:rPr>
              <w:t xml:space="preserve">[0:03:14.7]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: (...)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Also, vielleicht kann ich / Es ist jetzt nicht ganz so / Moment, </w:t>
            </w:r>
          </w:p>
        </w:tc>
      </w:tr>
      <w:tr w:rsidR="0081051B" w:rsidRPr="001D1602" w14:paraId="064DAD8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1436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2B3E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vielleicht muss ich es noch mal farbig machen (...)</w:t>
            </w:r>
          </w:p>
        </w:tc>
      </w:tr>
      <w:tr w:rsidR="0081051B" w:rsidRPr="001D1602" w14:paraId="5A3748E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77F8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4CD5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Also, man muss vielleicht im Vorfeld wissen, dass das Projekt aus zwei Ebenen </w:t>
            </w:r>
          </w:p>
        </w:tc>
      </w:tr>
      <w:tr w:rsidR="0081051B" w:rsidRPr="001D1602" w14:paraId="4438D9C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53AF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2BB5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besteht. Es gibt einmal die Ebene der Steering Groups und es gibt die andere </w:t>
            </w:r>
          </w:p>
        </w:tc>
      </w:tr>
      <w:tr w:rsidR="0081051B" w:rsidRPr="001D1602" w14:paraId="614996D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6BE5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0174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Ebene der Partnerschulen. Und die Steering Groups haben, von den fünf Ländern, </w:t>
            </w:r>
          </w:p>
        </w:tc>
      </w:tr>
      <w:tr w:rsidR="0081051B" w:rsidRPr="001D1602" w14:paraId="43A7F4B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CC21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E121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haben im Endeffekt die Aufgabe diese Sachen von oben nach unten zu kommunizieren.</w:t>
            </w:r>
          </w:p>
        </w:tc>
      </w:tr>
      <w:tr w:rsidR="0081051B" w:rsidRPr="001D1602" w14:paraId="2F0BC87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4B2F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3032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 Und  Dinge in diesen Meetings vorzubereiten. Und es wurde am Anfang dieser </w:t>
            </w:r>
          </w:p>
        </w:tc>
      </w:tr>
      <w:tr w:rsidR="0081051B" w:rsidRPr="001D1602" w14:paraId="666C027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5DE3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A8FD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Steering Groups festgelegt, dass die Kommunikation nicht direkt mit den </w:t>
            </w:r>
          </w:p>
        </w:tc>
      </w:tr>
      <w:tr w:rsidR="0081051B" w:rsidRPr="001D1602" w14:paraId="7B3088C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687C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30E1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jeweiligen Partnerschulen in den Ländern vorgenommen wird. Sondern es wurde </w:t>
            </w:r>
          </w:p>
        </w:tc>
      </w:tr>
      <w:tr w:rsidR="0081051B" w:rsidRPr="001D1602" w14:paraId="74946ED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C473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595E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festgelegt, dass die Kommunikation immer über die Steering  Group in den </w:t>
            </w:r>
          </w:p>
        </w:tc>
      </w:tr>
      <w:tr w:rsidR="0081051B" w:rsidRPr="001D1602" w14:paraId="00B185F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E447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47E6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jeweiligen Ländern stattzufinden hat. Das hatten wir vorab vereinbart. Und das </w:t>
            </w:r>
          </w:p>
        </w:tc>
      </w:tr>
      <w:tr w:rsidR="0081051B" w:rsidRPr="001D1602" w14:paraId="06DB2FE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E159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E7A0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hat einen maßgeblichen Einfluss natürlich auf die Vorgehensweise auch von </w:t>
            </w:r>
          </w:p>
        </w:tc>
      </w:tr>
      <w:tr w:rsidR="0081051B" w:rsidRPr="001D1602" w14:paraId="1B02F9C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8E1C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B09C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Entscheidungsfindung. Das ist mal ein wichtiger Background.</w:t>
            </w:r>
          </w:p>
        </w:tc>
      </w:tr>
      <w:tr w:rsidR="0081051B" w:rsidRPr="001D1602" w14:paraId="7BEC889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4082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98BF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Habe ich aber dann gleichzeitig / Das haben wir auch beibehalten. Jetzt </w:t>
            </w:r>
          </w:p>
        </w:tc>
      </w:tr>
      <w:tr w:rsidR="0081051B" w:rsidRPr="001D1602" w14:paraId="5C0A461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098E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637E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 w:themeColor="text1"/>
              </w:rPr>
              <w:t xml:space="preserve">schildere ich gleich, wie wir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vorgehen. Was aber wichtig ist, ist, es hat sich </w:t>
            </w:r>
          </w:p>
        </w:tc>
      </w:tr>
      <w:tr w:rsidR="0081051B" w:rsidRPr="001D1602" w14:paraId="0EAECBB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EF52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EF5F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dann innerhalb des Projektes ein Projekt entwickelt, dass auf unseren Vorschlag </w:t>
            </w:r>
          </w:p>
        </w:tc>
      </w:tr>
      <w:tr w:rsidR="0081051B" w:rsidRPr="001D1602" w14:paraId="48B0B15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8F94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0DB0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hin aufgenommen wurde. Was aber in der Umsetzung in erster Linie bei den Schulen </w:t>
            </w:r>
          </w:p>
        </w:tc>
      </w:tr>
      <w:tr w:rsidR="0081051B" w:rsidRPr="001D1602" w14:paraId="012A3D9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0C0E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55DB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liegt. Und da hat sich jetzt / Da hatten wir jetzt letzte Woche/ Nein, diese </w:t>
            </w:r>
          </w:p>
        </w:tc>
      </w:tr>
      <w:tr w:rsidR="0081051B" w:rsidRPr="001D1602" w14:paraId="4F56DF8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944D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2991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Woche ein Meeting. Und da hat sich jetzt  / Da wurde quasi aus diesem / Das </w:t>
            </w:r>
          </w:p>
        </w:tc>
      </w:tr>
      <w:tr w:rsidR="0081051B" w:rsidRPr="001D1602" w14:paraId="30E0484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9A99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BC92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Gesamtgremium hat es dann quasi übergeben an die Schulen und die Schulen stehen </w:t>
            </w:r>
          </w:p>
        </w:tc>
      </w:tr>
      <w:tr w:rsidR="0081051B" w:rsidRPr="001D1602" w14:paraId="3D9952F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1188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75D0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jetzt im Kontakt und organisieren HIER ihre Entscheidungsfindung selbst. Also, </w:t>
            </w:r>
          </w:p>
        </w:tc>
      </w:tr>
      <w:tr w:rsidR="0081051B" w:rsidRPr="001D1602" w14:paraId="18B3232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019F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63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0922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innerhalb dieses Projektes, im Projekt. Ja?</w:t>
            </w:r>
          </w:p>
        </w:tc>
      </w:tr>
      <w:tr w:rsidR="0081051B" w:rsidRPr="001D1602" w14:paraId="02185A0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8723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2D37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Sodass das man / Und informieren darüber über diese Vorgehensweise, wie sie sich </w:t>
            </w:r>
          </w:p>
        </w:tc>
      </w:tr>
      <w:tr w:rsidR="0081051B" w:rsidRPr="001D1602" w14:paraId="15D0E06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1619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951B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da abstimmen mit ihren Schülern, informieren die damit dann die Steering Group, </w:t>
            </w:r>
          </w:p>
        </w:tc>
      </w:tr>
      <w:tr w:rsidR="0081051B" w:rsidRPr="001D1602" w14:paraId="3563664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E949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7E47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ja?</w:t>
            </w:r>
          </w:p>
        </w:tc>
      </w:tr>
      <w:tr w:rsidR="0081051B" w:rsidRPr="001D1602" w14:paraId="4F4D083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726C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7859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[0:08:09.4] Und wir versuchen / (unverständlich)  dann alles wieder zusammenzuführen. So. </w:t>
            </w:r>
          </w:p>
        </w:tc>
      </w:tr>
      <w:tr w:rsidR="0081051B" w:rsidRPr="001D1602" w14:paraId="066369E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1D4D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F1D4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Nur damit man klar hat, wie die beiden/ Das es quasi zwei Ebenen sind, die man </w:t>
            </w:r>
          </w:p>
        </w:tc>
      </w:tr>
      <w:tr w:rsidR="0081051B" w:rsidRPr="001D1602" w14:paraId="74CC096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2FB2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A6D3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betrachten muss.</w:t>
            </w:r>
          </w:p>
        </w:tc>
      </w:tr>
      <w:tr w:rsidR="0081051B" w:rsidRPr="001D1602" w14:paraId="5572DAB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29AE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C5C0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[0:08:18.9] BSC: Okay.</w:t>
            </w:r>
          </w:p>
        </w:tc>
      </w:tr>
      <w:tr w:rsidR="0081051B" w:rsidRPr="001D1602" w14:paraId="058013B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DB9C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E026F" w14:textId="29874450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[0:08:20.4] </w:t>
            </w:r>
            <w:r w:rsidR="00A7212B" w:rsidRPr="001D1602">
              <w:rPr>
                <w:rFonts w:ascii="Arial" w:eastAsia="Arial" w:hAnsi="Arial" w:cs="Arial"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So und dann zeige ich Ihnen das jetzt mal. Ich weiß jetzt nicht / Ich </w:t>
            </w:r>
          </w:p>
        </w:tc>
      </w:tr>
      <w:tr w:rsidR="0081051B" w:rsidRPr="001D1602" w14:paraId="4B7CFD2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0766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BD02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glaube nicht, dass es eine unheimlich Erhellung bringt (lacht) und ich weiß gar </w:t>
            </w:r>
          </w:p>
        </w:tc>
      </w:tr>
      <w:tr w:rsidR="0081051B" w:rsidRPr="001D1602" w14:paraId="53E32B4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86F4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0B8E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nicht, ob sie das sehen.</w:t>
            </w:r>
          </w:p>
        </w:tc>
      </w:tr>
      <w:tr w:rsidR="0081051B" w:rsidRPr="001D1602" w14:paraId="4A82B66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0DC4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039B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[0:08:29.0] BSC: Ja.</w:t>
            </w:r>
          </w:p>
        </w:tc>
      </w:tr>
      <w:tr w:rsidR="0081051B" w:rsidRPr="001D1602" w14:paraId="4169F9A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BC17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8DED8" w14:textId="540BD800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[0:08:30.9] </w:t>
            </w:r>
            <w:r w:rsidR="00A7212B" w:rsidRPr="001D1602">
              <w:rPr>
                <w:rFonts w:ascii="Arial" w:eastAsia="Arial" w:hAnsi="Arial" w:cs="Arial"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Sie sehen hier oben. Also, ich versuche das hier jetzt einfach </w:t>
            </w:r>
          </w:p>
        </w:tc>
      </w:tr>
      <w:tr w:rsidR="0081051B" w:rsidRPr="001D1602" w14:paraId="75D7A52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B7F2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A65F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(</w:t>
            </w:r>
            <w:proofErr w:type="spellStart"/>
            <w:r w:rsidRPr="001D1602">
              <w:rPr>
                <w:rFonts w:ascii="Arial" w:eastAsia="Arial" w:hAnsi="Arial" w:cs="Arial"/>
                <w:color w:val="000000"/>
              </w:rPr>
              <w:t>auszuskrpieren</w:t>
            </w:r>
            <w:proofErr w:type="spellEnd"/>
            <w:r w:rsidRPr="001D1602">
              <w:rPr>
                <w:rFonts w:ascii="Arial" w:eastAsia="Arial" w:hAnsi="Arial" w:cs="Arial"/>
                <w:color w:val="000000"/>
              </w:rPr>
              <w:t>?), wie wir hier vorgegangen sind.</w:t>
            </w:r>
          </w:p>
        </w:tc>
      </w:tr>
      <w:tr w:rsidR="0081051B" w:rsidRPr="001D1602" w14:paraId="71B4302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7A7F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30CF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Und haben viele Dinge in den Steering Group Treffen vorab diskutiert und </w:t>
            </w:r>
          </w:p>
        </w:tc>
      </w:tr>
      <w:tr w:rsidR="0081051B" w:rsidRPr="001D1602" w14:paraId="4D29BD4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8F1C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071C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entworfen, um für uns einen Handlungsstrang zu haben. Dabei wurden im Vorfeld </w:t>
            </w:r>
          </w:p>
        </w:tc>
      </w:tr>
      <w:tr w:rsidR="0081051B" w:rsidRPr="001D1602" w14:paraId="3198783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E380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9824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Informationen ausgetauscht. Dann / Wie habe ich es genannt? Und auch dann </w:t>
            </w:r>
          </w:p>
        </w:tc>
      </w:tr>
      <w:tr w:rsidR="0081051B" w:rsidRPr="001D1602" w14:paraId="643D8AD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8072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7601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aufgrund dieser Diskussionen vom Lead / Das ist jetzt Rheinland-Pfalz. Wurden </w:t>
            </w:r>
          </w:p>
        </w:tc>
      </w:tr>
      <w:tr w:rsidR="0081051B" w:rsidRPr="001D1602" w14:paraId="69C51C5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5824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3B28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dann aus diesem Austausch, wurden Vorschläge erarbeitet, wurden fixiert. Damit </w:t>
            </w:r>
          </w:p>
        </w:tc>
      </w:tr>
      <w:tr w:rsidR="0081051B" w:rsidRPr="001D1602" w14:paraId="75B306A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C34A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CD3B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man auch dann weiß, über was man redet. Wurden zurückgebracht und dann wurde </w:t>
            </w:r>
          </w:p>
        </w:tc>
      </w:tr>
      <w:tr w:rsidR="0081051B" w:rsidRPr="001D1602" w14:paraId="396BD2D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2C8B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C3B4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darüber / Ja, also das  / Da gab es eine Aussprache, einen Austausch darüber. </w:t>
            </w:r>
          </w:p>
        </w:tc>
      </w:tr>
      <w:tr w:rsidR="0081051B" w:rsidRPr="001D1602" w14:paraId="336AD9B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3473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0A22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Und dann wurde die Entscheidung getroffen, für welchen Weg wollen wir uns </w:t>
            </w:r>
          </w:p>
        </w:tc>
      </w:tr>
      <w:tr w:rsidR="0081051B" w:rsidRPr="001D1602" w14:paraId="2BFFEEC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FFA6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5497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entscheiden?</w:t>
            </w:r>
          </w:p>
        </w:tc>
      </w:tr>
      <w:tr w:rsidR="0081051B" w:rsidRPr="001D1602" w14:paraId="32F4846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77FD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01C2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Und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haben dabei auch überlegt, sowas wie, wenn wir feststellen, dass das der </w:t>
            </w:r>
          </w:p>
        </w:tc>
      </w:tr>
      <w:tr w:rsidR="0081051B" w:rsidRPr="001D1602" w14:paraId="4D866F2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7DF1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5A13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falsche  Weg ist / Dass wir  dann quasi nach jedem Schritt / Weil das zum </w:t>
            </w:r>
          </w:p>
        </w:tc>
      </w:tr>
      <w:tr w:rsidR="0081051B" w:rsidRPr="001D1602" w14:paraId="04369DB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22F0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260C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Beispiel, die Vorbereitung der Arbeit in den Workshops in den Ländern war. Da </w:t>
            </w:r>
          </w:p>
        </w:tc>
      </w:tr>
      <w:tr w:rsidR="0081051B" w:rsidRPr="001D1602" w14:paraId="6A36A30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D218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C7D7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ein Thema, das (unverständlich) Wenn wir mal etwas entschieden haben. Muss man </w:t>
            </w:r>
          </w:p>
        </w:tc>
      </w:tr>
      <w:tr w:rsidR="0081051B" w:rsidRPr="001D1602" w14:paraId="40D8EC1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A6C5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A083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nach jedem Durchgang quasi in die Revision gehen und überlegen: Was ist gut </w:t>
            </w:r>
          </w:p>
        </w:tc>
      </w:tr>
      <w:tr w:rsidR="0081051B" w:rsidRPr="001D1602" w14:paraId="3360608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5C8E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8451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gelaufen?  Was ist schlecht gelaufen? Wo müssen wir alle etwas verändern, damit </w:t>
            </w:r>
          </w:p>
        </w:tc>
      </w:tr>
      <w:tr w:rsidR="0081051B" w:rsidRPr="001D1602" w14:paraId="16C76B5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3B93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63AB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wir im Endeffekt, dann in unserem Projekt das bekommen / [0:09:58.2]  Auf einer gewissen </w:t>
            </w:r>
          </w:p>
        </w:tc>
      </w:tr>
      <w:tr w:rsidR="0081051B" w:rsidRPr="001D1602" w14:paraId="5CA6029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E32A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B5F5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Qualität mit der wir zufrieden sind. Das, was wir als / Wo wir hinwollen, dass </w:t>
            </w:r>
          </w:p>
        </w:tc>
      </w:tr>
      <w:tr w:rsidR="0081051B" w:rsidRPr="001D1602" w14:paraId="7EA4326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E679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82A8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sich das auch abzeichnet. Weil es kann ja sein, dass wir die falschen </w:t>
            </w:r>
          </w:p>
        </w:tc>
      </w:tr>
      <w:tr w:rsidR="0081051B" w:rsidRPr="001D1602" w14:paraId="215FCB3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E0CC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95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C2DA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Stellschrauben ja gezogen haben. Das wir es falsch eingestellt haben.</w:t>
            </w:r>
          </w:p>
        </w:tc>
      </w:tr>
      <w:tr w:rsidR="0081051B" w:rsidRPr="001D1602" w14:paraId="3154C0B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3C04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3CEE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[0:10:12.6]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Ah, spannend, spannend.</w:t>
            </w:r>
          </w:p>
        </w:tc>
      </w:tr>
      <w:tr w:rsidR="0081051B" w:rsidRPr="001D1602" w14:paraId="4FBE1CA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3109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13DD7" w14:textId="2770E203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EDU2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[0:10:16.7]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Und dann / Dann war die Aufgabe nach diesen D'accord in den Steering Groups </w:t>
            </w:r>
          </w:p>
        </w:tc>
      </w:tr>
      <w:tr w:rsidR="0081051B" w:rsidRPr="001D1602" w14:paraId="3BF8E06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EDBD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4630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/ War die Aufgabe gewesen. Das für / Mussten die Steering Group das  quasi den </w:t>
            </w:r>
          </w:p>
        </w:tc>
      </w:tr>
      <w:tr w:rsidR="0081051B" w:rsidRPr="001D1602" w14:paraId="40462B7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5EB3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CA8D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Ländern in Ihrem Land klarzumachen. Und da hat sich dann auch schon gezeigt, was </w:t>
            </w:r>
          </w:p>
        </w:tc>
      </w:tr>
      <w:tr w:rsidR="0081051B" w:rsidRPr="001D1602" w14:paraId="1A081CC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ECC5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1604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so schwierig ist an Entscheidungsprozessen. Das je </w:t>
            </w:r>
            <w:proofErr w:type="spellStart"/>
            <w:r w:rsidRPr="001D1602">
              <w:rPr>
                <w:rFonts w:ascii="Arial" w:eastAsia="Arial" w:hAnsi="Arial" w:cs="Arial"/>
                <w:color w:val="000000"/>
              </w:rPr>
              <w:t>nach dem</w:t>
            </w:r>
            <w:proofErr w:type="spellEnd"/>
            <w:r w:rsidRPr="001D1602">
              <w:rPr>
                <w:rFonts w:ascii="Arial" w:eastAsia="Arial" w:hAnsi="Arial" w:cs="Arial"/>
                <w:color w:val="000000"/>
              </w:rPr>
              <w:t xml:space="preserve">, welche Struktur im </w:t>
            </w:r>
          </w:p>
        </w:tc>
      </w:tr>
      <w:tr w:rsidR="0081051B" w:rsidRPr="001D1602" w14:paraId="17FEA8C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4B7C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A99E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Background ist, Informationen nicht immer gleich weitergegeben werden, weil sie </w:t>
            </w:r>
          </w:p>
        </w:tc>
      </w:tr>
      <w:tr w:rsidR="0081051B" w:rsidRPr="001D1602" w14:paraId="7C5C1CE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EACA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3010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vor einer andern Folie reflektiert werden.  Sodass, im Endeffekt bis allen klar </w:t>
            </w:r>
          </w:p>
        </w:tc>
      </w:tr>
      <w:tr w:rsidR="0081051B" w:rsidRPr="001D1602" w14:paraId="18C4791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D80D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4977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war / Deutlich mehr / Was deutlich / Mehr Sitzungen nötig waren, bis Klarheit </w:t>
            </w:r>
          </w:p>
        </w:tc>
      </w:tr>
      <w:tr w:rsidR="0081051B" w:rsidRPr="001D1602" w14:paraId="53A264C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649A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4BE3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für alle da war, als wir angenommen haben. Das lag natürlich auch daran, dass in </w:t>
            </w:r>
          </w:p>
        </w:tc>
      </w:tr>
      <w:tr w:rsidR="0081051B" w:rsidRPr="001D1602" w14:paraId="3F0690B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0F87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9B73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der Zeit / Wir hatten angefangen im  Januar / Halt! Nein, wir haben angefangen </w:t>
            </w:r>
          </w:p>
        </w:tc>
      </w:tr>
      <w:tr w:rsidR="0081051B" w:rsidRPr="001D1602" w14:paraId="2105CE1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AD7A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028B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im Herbst 2019 und hätten dann im März 2020 die erste Workshop gehabt. Und der </w:t>
            </w:r>
          </w:p>
        </w:tc>
      </w:tr>
      <w:tr w:rsidR="0081051B" w:rsidRPr="001D1602" w14:paraId="2295DDD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F2BC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E733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ist gleich mal ausgefallen. Und dann ist bis Ende 2020 alles nur noch online </w:t>
            </w:r>
          </w:p>
        </w:tc>
      </w:tr>
      <w:tr w:rsidR="0081051B" w:rsidRPr="001D1602" w14:paraId="2FCF0E3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B6B8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9C4C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gelaufen. Also, mussten wir uns über diesen wie weiter damit umgehen, sehr </w:t>
            </w:r>
          </w:p>
        </w:tc>
      </w:tr>
      <w:tr w:rsidR="0081051B" w:rsidRPr="001D1602" w14:paraId="24ACD8F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11A7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2045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intensiv damit auseinandersetzen. Und da kamen eben diese unterschiedlichen </w:t>
            </w:r>
          </w:p>
        </w:tc>
      </w:tr>
      <w:tr w:rsidR="0081051B" w:rsidRPr="001D1602" w14:paraId="25A62A8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C5C6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127F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Folien / Da kamen auch Sprachprobleme, weil wir ja natürlich Englisch als </w:t>
            </w:r>
          </w:p>
        </w:tc>
      </w:tr>
      <w:tr w:rsidR="0081051B" w:rsidRPr="001D1602" w14:paraId="4D342DC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B79E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0777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Arbeitssprache /  für alle eine Fremdsprache ist. Und dann natürlich, dann noch </w:t>
            </w:r>
          </w:p>
        </w:tc>
      </w:tr>
      <w:tr w:rsidR="0081051B" w:rsidRPr="001D1602" w14:paraId="5160154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E114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A8C2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die / Ja, die jeweiligen Übersetzungsinterpretationen noch, auch mit </w:t>
            </w:r>
          </w:p>
        </w:tc>
      </w:tr>
      <w:tr w:rsidR="0081051B" w:rsidRPr="001D1602" w14:paraId="78B40FC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C2AF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9231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hineingespielt haben. Also, das war ein / Es hat uns fast / Ich muss jetzt </w:t>
            </w:r>
          </w:p>
        </w:tc>
      </w:tr>
      <w:tr w:rsidR="0081051B" w:rsidRPr="001D1602" w14:paraId="7880BD6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E511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A76E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gerade mal rechnen. Passen Sie auf. Ich sage / Ich würde sagen, es hat uns ein </w:t>
            </w:r>
          </w:p>
        </w:tc>
      </w:tr>
      <w:tr w:rsidR="0081051B" w:rsidRPr="001D1602" w14:paraId="0BDCA0C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E324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C2B0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halbes Jahr gekostet bis alle quasi die gleiche Idee im Kopf hatten. Und dann </w:t>
            </w:r>
          </w:p>
        </w:tc>
      </w:tr>
      <w:tr w:rsidR="0081051B" w:rsidRPr="001D1602" w14:paraId="52DA456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0292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7FF4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wir quasi weiter machen konnten.</w:t>
            </w:r>
          </w:p>
        </w:tc>
      </w:tr>
      <w:tr w:rsidR="0081051B" w:rsidRPr="001D1602" w14:paraId="691B76F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45F4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6D8E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[0:12:18.8]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1D1602">
              <w:rPr>
                <w:rFonts w:ascii="Arial" w:eastAsia="Arial" w:hAnsi="Arial" w:cs="Arial"/>
                <w:color w:val="000000"/>
              </w:rPr>
              <w:t>Wow.</w:t>
            </w:r>
          </w:p>
        </w:tc>
      </w:tr>
      <w:tr w:rsidR="0081051B" w:rsidRPr="001D1602" w14:paraId="2765738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0079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13E72" w14:textId="53783943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EDU2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[0:12:19.6]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Das war / Da /  Und dann liefen die Sachen an. Und dann fingen auch die </w:t>
            </w:r>
          </w:p>
        </w:tc>
      </w:tr>
      <w:tr w:rsidR="0081051B" w:rsidRPr="001D1602" w14:paraId="437B195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DF34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A166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gemeinsamen Meetings an. Und dann hatten wir im Januar das erste </w:t>
            </w:r>
          </w:p>
        </w:tc>
      </w:tr>
      <w:tr w:rsidR="0081051B" w:rsidRPr="001D1602" w14:paraId="2280A87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8960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00F1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Workshop-Meeting online. Und da sind sich auch zum ersten Mal alle Leute </w:t>
            </w:r>
          </w:p>
        </w:tc>
      </w:tr>
      <w:tr w:rsidR="0081051B" w:rsidRPr="001D1602" w14:paraId="593C4EC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B003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53AC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begegnet.</w:t>
            </w:r>
          </w:p>
        </w:tc>
      </w:tr>
      <w:tr w:rsidR="0081051B" w:rsidRPr="001D1602" w14:paraId="31F3F50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7703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8460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Deshalb habe ich Ihnen auch gesagt, dass andere, was sie zuerst vorhatten, nicht </w:t>
            </w:r>
          </w:p>
        </w:tc>
      </w:tr>
      <w:tr w:rsidR="0081051B" w:rsidRPr="001D1602" w14:paraId="2DC0245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BEFF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2FD6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funktionieren kann, weil das alles so langsam plätschert, ja?</w:t>
            </w:r>
          </w:p>
        </w:tc>
      </w:tr>
      <w:tr w:rsidR="0081051B" w:rsidRPr="001D1602" w14:paraId="0125812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E37B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BCD0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Und daraus hat sich dann eben dieses  / in dieser Workshop-Sitzung waren auf der </w:t>
            </w:r>
          </w:p>
        </w:tc>
      </w:tr>
      <w:tr w:rsidR="0081051B" w:rsidRPr="001D1602" w14:paraId="13A3FF7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969F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2578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einen Seite die Hospitationen ein Teil, wie wir sie abgestimmt haben. </w:t>
            </w:r>
          </w:p>
        </w:tc>
      </w:tr>
      <w:tr w:rsidR="0081051B" w:rsidRPr="001D1602" w14:paraId="5BB3959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C434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126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D97C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Haben wir / Das haben wir versucht im Vorfeld eben dann über diese Gespräche / </w:t>
            </w:r>
          </w:p>
        </w:tc>
      </w:tr>
      <w:tr w:rsidR="0081051B" w:rsidRPr="001D1602" w14:paraId="24BD54B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F05D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0F61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Und das lief hauptsächlich über E-Mail und Sitzungen, Online-Sitzungen diese </w:t>
            </w:r>
          </w:p>
        </w:tc>
      </w:tr>
      <w:tr w:rsidR="0081051B" w:rsidRPr="001D1602" w14:paraId="26ED273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7456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E22E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Abstimmungen. Weil ich denke, das ist etwas, was Ihnen wahrscheinlich wichtig </w:t>
            </w:r>
          </w:p>
        </w:tc>
      </w:tr>
      <w:tr w:rsidR="0081051B" w:rsidRPr="001D1602" w14:paraId="0D1ED6F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6777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3090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ist, es zu wissen.</w:t>
            </w:r>
          </w:p>
        </w:tc>
      </w:tr>
      <w:tr w:rsidR="0081051B" w:rsidRPr="001D1602" w14:paraId="041414E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9B81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9307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Wie lief das denn? Wir haben sehr intensive Protokolle aufgeführt, sodass jeder </w:t>
            </w:r>
          </w:p>
        </w:tc>
      </w:tr>
      <w:tr w:rsidR="0081051B" w:rsidRPr="001D1602" w14:paraId="1BDA16B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3929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B006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immer wusste, was steht als Nächstes an für alle auf der Agenda? Und bis wann </w:t>
            </w:r>
          </w:p>
        </w:tc>
      </w:tr>
      <w:tr w:rsidR="0081051B" w:rsidRPr="001D1602" w14:paraId="77918C5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6ABB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69CF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müssen die Informationen zurückkommen? Also, dass der Fahrplan einigermaßen </w:t>
            </w:r>
          </w:p>
        </w:tc>
      </w:tr>
      <w:tr w:rsidR="0081051B" w:rsidRPr="001D1602" w14:paraId="527217C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2F90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80CD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eingehalten werden kann und wir handlungsfähig bleiben. Und  / Ja. Sodass wir </w:t>
            </w:r>
          </w:p>
        </w:tc>
      </w:tr>
      <w:tr w:rsidR="0081051B" w:rsidRPr="001D1602" w14:paraId="3B89AD0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8296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9400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versucht haben in diesen ersten Online-Workshop / Wir versucht haben, auf der </w:t>
            </w:r>
          </w:p>
        </w:tc>
      </w:tr>
      <w:tr w:rsidR="0081051B" w:rsidRPr="001D1602" w14:paraId="49B7030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EA0C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AF2F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einen Seite die reellen Workshops abzubilden.</w:t>
            </w:r>
          </w:p>
        </w:tc>
      </w:tr>
      <w:tr w:rsidR="0081051B" w:rsidRPr="001D1602" w14:paraId="651A6D9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C30F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E114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Auf der anderen Seite, die Information, mit allen zu teilen. Und daraus hat sich </w:t>
            </w:r>
          </w:p>
        </w:tc>
      </w:tr>
      <w:tr w:rsidR="0081051B" w:rsidRPr="001D1602" w14:paraId="1E29505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B4A0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3679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dann interessanterweise ergeben, dass / Klar, andere Menschen haben andere </w:t>
            </w:r>
          </w:p>
        </w:tc>
      </w:tr>
      <w:tr w:rsidR="0081051B" w:rsidRPr="001D1602" w14:paraId="019837C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CD13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3AF4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Fragen, weil sie andere Aufgaben haben. Dass die Notwendigkeit eben zu einer </w:t>
            </w:r>
          </w:p>
        </w:tc>
      </w:tr>
      <w:tr w:rsidR="0081051B" w:rsidRPr="001D1602" w14:paraId="3245B41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F650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320F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zweiten Sitzung sich ergeben hat. Und das haben wir dann eben organisiert.</w:t>
            </w:r>
          </w:p>
        </w:tc>
      </w:tr>
      <w:tr w:rsidR="0081051B" w:rsidRPr="001D1602" w14:paraId="0E4607B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A03C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0096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So weit sind wir jetzt. Also, jetzt sind alle auf einem Stand. Alle sind in </w:t>
            </w:r>
          </w:p>
        </w:tc>
      </w:tr>
      <w:tr w:rsidR="0081051B" w:rsidRPr="001D1602" w14:paraId="2F4A6B9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2DA0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2797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Arbeit. Alle sind in Kommunikation. Das ist der Stand der Dinge. Es soll /  Und </w:t>
            </w:r>
          </w:p>
        </w:tc>
      </w:tr>
      <w:tr w:rsidR="0081051B" w:rsidRPr="001D1602" w14:paraId="6EE2471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DB9B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AC77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jetzt / Klar jetzt geht die Planung weiter. Wie bringen wir die Sachen zusammen? </w:t>
            </w:r>
          </w:p>
        </w:tc>
      </w:tr>
      <w:tr w:rsidR="0081051B" w:rsidRPr="001D1602" w14:paraId="01AA997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D2B2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E024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Und ja, so viel zum Entscheidungsprozess. Ich / Ja. (lacht)</w:t>
            </w:r>
          </w:p>
        </w:tc>
      </w:tr>
      <w:tr w:rsidR="0081051B" w:rsidRPr="001D1602" w14:paraId="1FCE219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F2AA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30A4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[0:14:38.7]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Ja, krass.</w:t>
            </w:r>
          </w:p>
        </w:tc>
      </w:tr>
      <w:tr w:rsidR="0081051B" w:rsidRPr="001D1602" w14:paraId="3B8FD23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ABC3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24CF9" w14:textId="3A345DE4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[0:14:39.2]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Dazu kommt, dass wir eigentlich immer abfragen, dass jedes Land - wenn wir </w:t>
            </w:r>
          </w:p>
        </w:tc>
      </w:tr>
      <w:tr w:rsidR="0081051B" w:rsidRPr="001D1602" w14:paraId="5FF14B5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02EB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D1F2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uns treffen - kurz skizziert, wie weit sie in der Bearbeitungsphase sind und </w:t>
            </w:r>
          </w:p>
        </w:tc>
      </w:tr>
      <w:tr w:rsidR="0081051B" w:rsidRPr="001D1602" w14:paraId="555A7E3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38A6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1E77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wieweit wer involviert ist. Da geht es hauptsächlich darum, dass wir denken, </w:t>
            </w:r>
          </w:p>
        </w:tc>
      </w:tr>
      <w:tr w:rsidR="0081051B" w:rsidRPr="001D1602" w14:paraId="10D7476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94C6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5541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dass je transparenter die Sache ist, desto höher die Motivation für alle </w:t>
            </w:r>
          </w:p>
        </w:tc>
      </w:tr>
      <w:tr w:rsidR="0081051B" w:rsidRPr="001D1602" w14:paraId="1E33B43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A0C1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D81A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Beteiligten ist. Weil diese Distanz, die ist ja natürlich nicht nur räumlich ist,</w:t>
            </w:r>
          </w:p>
        </w:tc>
      </w:tr>
      <w:tr w:rsidR="0081051B" w:rsidRPr="001D1602" w14:paraId="0A6CA60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585E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0078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 sondern eben auch dadurch, dass wir den anderen nur über diesen Filter erleben, </w:t>
            </w:r>
          </w:p>
        </w:tc>
      </w:tr>
      <w:tr w:rsidR="0081051B" w:rsidRPr="001D1602" w14:paraId="175716C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9021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175F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das wir versuchen die auf diese Weise etwas abzubauen.</w:t>
            </w:r>
          </w:p>
        </w:tc>
      </w:tr>
      <w:tr w:rsidR="0081051B" w:rsidRPr="001D1602" w14:paraId="7F86023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2149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D544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Jetzt habe ich viel geredet. Hei </w:t>
            </w:r>
            <w:proofErr w:type="spellStart"/>
            <w:r w:rsidRPr="001D1602">
              <w:rPr>
                <w:rFonts w:ascii="Arial" w:eastAsia="Arial" w:hAnsi="Arial" w:cs="Arial"/>
                <w:color w:val="000000"/>
              </w:rPr>
              <w:t>ei</w:t>
            </w:r>
            <w:proofErr w:type="spellEnd"/>
            <w:r w:rsidRPr="001D1602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Pr="001D1602">
              <w:rPr>
                <w:rFonts w:ascii="Arial" w:eastAsia="Arial" w:hAnsi="Arial" w:cs="Arial"/>
                <w:color w:val="000000"/>
              </w:rPr>
              <w:t>ei</w:t>
            </w:r>
            <w:proofErr w:type="spellEnd"/>
            <w:r w:rsidRPr="001D1602">
              <w:rPr>
                <w:rFonts w:ascii="Arial" w:eastAsia="Arial" w:hAnsi="Arial" w:cs="Arial"/>
                <w:color w:val="000000"/>
              </w:rPr>
              <w:t>.</w:t>
            </w:r>
          </w:p>
        </w:tc>
      </w:tr>
      <w:tr w:rsidR="0081051B" w:rsidRPr="001D1602" w14:paraId="10D5CCF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F656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1D21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[0:15:22.3]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Ja, und jetzt habe ich ganz viele Fragen (beide lachen)</w:t>
            </w:r>
          </w:p>
        </w:tc>
      </w:tr>
      <w:tr w:rsidR="0081051B" w:rsidRPr="001D1602" w14:paraId="15CF3EC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50F4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8C23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Also, genau. Das ist nämlich diese Sache. Sie reden und ich habe ganz viele </w:t>
            </w:r>
          </w:p>
        </w:tc>
      </w:tr>
      <w:tr w:rsidR="0081051B" w:rsidRPr="001D1602" w14:paraId="2EF2040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9064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1C5E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Fragen und dann denke ich mir "Oh Gott, ich habe hier noch diese "richtigen" </w:t>
            </w:r>
          </w:p>
        </w:tc>
      </w:tr>
      <w:tr w:rsidR="0081051B" w:rsidRPr="001D1602" w14:paraId="57DD3A9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1B44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E981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Fragen. Wir müssen noch irgendwie durchkommen. Aber ich fang jetzt einfach mal </w:t>
            </w:r>
          </w:p>
        </w:tc>
      </w:tr>
      <w:tr w:rsidR="0081051B" w:rsidRPr="001D1602" w14:paraId="4342397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E82D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E117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an.</w:t>
            </w:r>
          </w:p>
        </w:tc>
      </w:tr>
      <w:tr w:rsidR="0081051B" w:rsidRPr="001D1602" w14:paraId="7CCB4D3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3355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158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128E9" w14:textId="2DE9868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EDU2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[0:15:41.1]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: </w:t>
            </w:r>
            <w:r w:rsidRPr="001D1602">
              <w:rPr>
                <w:rFonts w:ascii="Arial" w:eastAsia="Arial" w:hAnsi="Arial" w:cs="Arial"/>
                <w:color w:val="000000"/>
              </w:rPr>
              <w:t>Ja, fangen Sie mal an.</w:t>
            </w:r>
          </w:p>
        </w:tc>
      </w:tr>
      <w:tr w:rsidR="0081051B" w:rsidRPr="001D1602" w14:paraId="1515BC0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EC16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F492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[0:15:42.2]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So, und zwar haben Sie ja gesagt, dass Sie diesen "Handlungsstrang" </w:t>
            </w:r>
          </w:p>
        </w:tc>
      </w:tr>
      <w:tr w:rsidR="0081051B" w:rsidRPr="001D1602" w14:paraId="650DC1E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C0D9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370D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entwickelt haben. Meine Frage ist, ist der irgendwo festgeschrieben, oder wie </w:t>
            </w:r>
          </w:p>
        </w:tc>
      </w:tr>
      <w:tr w:rsidR="0081051B" w:rsidRPr="001D1602" w14:paraId="69FCB3D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478E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E584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weiß man wie man handeln muss?</w:t>
            </w:r>
          </w:p>
        </w:tc>
      </w:tr>
      <w:tr w:rsidR="0081051B" w:rsidRPr="001D1602" w14:paraId="2962B7A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D27F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2E548" w14:textId="340091A6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[0:15:55.9]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(unverständlich) Er wird / Sagen wir mal so, der Handlungsstrang, der wird </w:t>
            </w:r>
          </w:p>
        </w:tc>
      </w:tr>
      <w:tr w:rsidR="0081051B" w:rsidRPr="001D1602" w14:paraId="50D4CD1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B3F0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CE6F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auch immer wieder überarbeitet, weil sich einfach die Gegebenheiten ja hier </w:t>
            </w:r>
          </w:p>
        </w:tc>
      </w:tr>
      <w:tr w:rsidR="0081051B" w:rsidRPr="001D1602" w14:paraId="683DC89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D033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1F5C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irgendwie auch laufend geändert hat. Das heißt es /  Wir hatten eigentlich </w:t>
            </w:r>
          </w:p>
        </w:tc>
      </w:tr>
      <w:tr w:rsidR="0081051B" w:rsidRPr="001D1602" w14:paraId="567BA2D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58D7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1000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keinen kontinuierlichen Handlungsstrang, sondern der Handlungsstrang wurde dann </w:t>
            </w:r>
          </w:p>
        </w:tc>
      </w:tr>
      <w:tr w:rsidR="0081051B" w:rsidRPr="001D1602" w14:paraId="489B0D4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26A2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FD49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immer aufgrund der Gegebenheiten neu überarbeitet. Aber das ist eben das, warum </w:t>
            </w:r>
          </w:p>
        </w:tc>
      </w:tr>
      <w:tr w:rsidR="0081051B" w:rsidRPr="001D1602" w14:paraId="7F95722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8482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4322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uns die </w:t>
            </w:r>
            <w:proofErr w:type="spellStart"/>
            <w:r w:rsidRPr="001D1602">
              <w:rPr>
                <w:rFonts w:ascii="Arial" w:eastAsia="Arial" w:hAnsi="Arial" w:cs="Arial"/>
                <w:color w:val="000000"/>
              </w:rPr>
              <w:t>Minutes</w:t>
            </w:r>
            <w:proofErr w:type="spellEnd"/>
            <w:r w:rsidRPr="001D1602">
              <w:rPr>
                <w:rFonts w:ascii="Arial" w:eastAsia="Arial" w:hAnsi="Arial" w:cs="Arial"/>
                <w:color w:val="000000"/>
              </w:rPr>
              <w:t xml:space="preserve"> / Wie heißt es auf Deutsch? Dass die Protokolle so wichtig sind. </w:t>
            </w:r>
          </w:p>
        </w:tc>
      </w:tr>
      <w:tr w:rsidR="0081051B" w:rsidRPr="001D1602" w14:paraId="4D4A37B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9874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8914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Weil in diesen Protokollen eben dargestellt wird, was wurde diskutiert? Was </w:t>
            </w:r>
          </w:p>
        </w:tc>
      </w:tr>
      <w:tr w:rsidR="0081051B" w:rsidRPr="001D1602" w14:paraId="469F744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963E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A02F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wurde abgestimmt? Worauf hat man sich geeinigt? Und was heißt das dann  zum </w:t>
            </w:r>
          </w:p>
        </w:tc>
      </w:tr>
      <w:tr w:rsidR="0081051B" w:rsidRPr="001D1602" w14:paraId="5C0E2D2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B848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8219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Beispiel, jetzt auf der Zeitschiene? Welche Arbeiten müssen bis dahin dann </w:t>
            </w:r>
          </w:p>
        </w:tc>
      </w:tr>
      <w:tr w:rsidR="0081051B" w:rsidRPr="001D1602" w14:paraId="49EED71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7C02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4A4B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erledigt werden? Das ist auch deshalb wichtig, weil dieses Projekt ein Erasmus+ </w:t>
            </w:r>
          </w:p>
        </w:tc>
      </w:tr>
      <w:tr w:rsidR="0081051B" w:rsidRPr="001D1602" w14:paraId="609691A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D8CE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4539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Projekt ist. Und da gibt es ja auch die Berichtszeiträume, in denen ein </w:t>
            </w:r>
          </w:p>
        </w:tc>
      </w:tr>
      <w:tr w:rsidR="0081051B" w:rsidRPr="001D1602" w14:paraId="05C6E3D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DB0E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902A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offizieller Bericht gemacht werden muss und da muss ich von / Den schreib ich </w:t>
            </w:r>
          </w:p>
        </w:tc>
      </w:tr>
      <w:tr w:rsidR="0081051B" w:rsidRPr="001D1602" w14:paraId="6C2B01C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F3A3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8658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zum Beispiel. Und da muss ich aus den Ländern bestimmte Informationen haben, die </w:t>
            </w:r>
          </w:p>
        </w:tc>
      </w:tr>
      <w:tr w:rsidR="0081051B" w:rsidRPr="001D1602" w14:paraId="1FC9A63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0B33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8498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ich dort einpflege.</w:t>
            </w:r>
          </w:p>
        </w:tc>
      </w:tr>
      <w:tr w:rsidR="0081051B" w:rsidRPr="001D1602" w14:paraId="02CB7E7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B8F7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A794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Das heißt wir haben dann verschiedene Handlungsstränge. Wir haben den </w:t>
            </w:r>
          </w:p>
        </w:tc>
      </w:tr>
      <w:tr w:rsidR="0081051B" w:rsidRPr="001D1602" w14:paraId="609B09B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FAE2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962A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Handlungsstrang auf der einen Seite, der abgestimmt werden muss, innerhalb des </w:t>
            </w:r>
          </w:p>
        </w:tc>
      </w:tr>
      <w:tr w:rsidR="0081051B" w:rsidRPr="001D1602" w14:paraId="7544B76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FC7E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4EBB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Landes, innerhalb des Projekts: Was läuft da? Was sind die nächsten Schritte? </w:t>
            </w:r>
          </w:p>
        </w:tc>
      </w:tr>
      <w:tr w:rsidR="0081051B" w:rsidRPr="001D1602" w14:paraId="34AF8BE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CF36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1F84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Der andere Strang ist: Was ist / Wie läuft die Berichterstattung? Und ja / So. </w:t>
            </w:r>
          </w:p>
        </w:tc>
      </w:tr>
      <w:tr w:rsidR="0081051B" w:rsidRPr="001D1602" w14:paraId="07DC824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7B06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841A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Und dann ist der neue Strang ist, wie arbeiten Schulen miteinander? Das </w:t>
            </w:r>
          </w:p>
        </w:tc>
      </w:tr>
      <w:tr w:rsidR="0081051B" w:rsidRPr="001D1602" w14:paraId="570C80C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DF3D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0857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(unverständlich)</w:t>
            </w:r>
          </w:p>
        </w:tc>
      </w:tr>
      <w:tr w:rsidR="0081051B" w:rsidRPr="001D1602" w14:paraId="34DA037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4BFF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420C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[0:17:25.6]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Und, dieser Handlungsstrang, das ist mir jetzt noch nicht so ganz klar, ist </w:t>
            </w:r>
          </w:p>
        </w:tc>
      </w:tr>
      <w:tr w:rsidR="0081051B" w:rsidRPr="001D1602" w14:paraId="42C9639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3437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033A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das jetzt ein Dokument, das kontinuierlich überarbeitet wird oder sind das die </w:t>
            </w:r>
          </w:p>
        </w:tc>
      </w:tr>
      <w:tr w:rsidR="0081051B" w:rsidRPr="001D1602" w14:paraId="7C0A01B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E188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FE53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Protokolle die dann den Handlungsstrang darstellen? Das ist mir noch </w:t>
            </w:r>
          </w:p>
        </w:tc>
      </w:tr>
      <w:tr w:rsidR="0081051B" w:rsidRPr="001D1602" w14:paraId="2C10ABD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1B2C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49E1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(unverständlich)</w:t>
            </w:r>
          </w:p>
        </w:tc>
      </w:tr>
      <w:tr w:rsidR="0081051B" w:rsidRPr="001D1602" w14:paraId="224DF0B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E5E9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03CEB" w14:textId="7E0D3D31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[0:17:38.0]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Der Handlungsstrang ergibt sich daraus, was er eben in den Sitzungen </w:t>
            </w:r>
          </w:p>
        </w:tc>
      </w:tr>
      <w:tr w:rsidR="0081051B" w:rsidRPr="001D1602" w14:paraId="0B88326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790A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5A5D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ergeben / Auf was sich in den Sitzungen abgestimmt wurde. Und, daraus resultiert </w:t>
            </w:r>
          </w:p>
        </w:tc>
      </w:tr>
      <w:tr w:rsidR="0081051B" w:rsidRPr="001D1602" w14:paraId="3F4AAAA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15DB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55BA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dann einfach die Arbeitsaufträge, an die einzelnen (unverständlich).  Das über </w:t>
            </w:r>
          </w:p>
        </w:tc>
      </w:tr>
      <w:tr w:rsidR="0081051B" w:rsidRPr="001D1602" w14:paraId="42FA101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2B3D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A4F1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das Protokoll und das einfach so / Also, nicht das Protokoll ist der </w:t>
            </w:r>
          </w:p>
        </w:tc>
      </w:tr>
      <w:tr w:rsidR="0081051B" w:rsidRPr="001D1602" w14:paraId="464C4A0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7DBD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190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94AE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Handlungsstrang, aber aus dem Protokoll und aus diesen Abstimmungsprozessen </w:t>
            </w:r>
          </w:p>
        </w:tc>
      </w:tr>
      <w:tr w:rsidR="0081051B" w:rsidRPr="001D1602" w14:paraId="54391A9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1BA8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E874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ergibt sich der Handlungsstrang, der sich dauernd ändern, weil wir zum Beispiel </w:t>
            </w:r>
          </w:p>
        </w:tc>
      </w:tr>
      <w:tr w:rsidR="0081051B" w:rsidRPr="001D1602" w14:paraId="743EC1C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E049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3311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/</w:t>
            </w:r>
          </w:p>
        </w:tc>
      </w:tr>
      <w:tr w:rsidR="0081051B" w:rsidRPr="001D1602" w14:paraId="7A6F0CD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BDBC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A88CE" w14:textId="350C166C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[0:18:04.7]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>jetzt nicht wissen,</w:t>
            </w:r>
          </w:p>
        </w:tc>
      </w:tr>
      <w:tr w:rsidR="0081051B" w:rsidRPr="001D1602" w14:paraId="2C7AE11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BA0C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450C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1D1602">
              <w:rPr>
                <w:rFonts w:ascii="Arial" w:eastAsia="Arial" w:hAnsi="Arial" w:cs="Arial"/>
                <w:color w:val="000000"/>
              </w:rPr>
              <w:t>Ja</w:t>
            </w:r>
          </w:p>
        </w:tc>
      </w:tr>
      <w:tr w:rsidR="0081051B" w:rsidRPr="001D1602" w14:paraId="5F40B79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B100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34F2A" w14:textId="4070D84A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[0:18:06.1]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können wir an dem Datum für die nächste Hospitation festhalten, weil die </w:t>
            </w:r>
          </w:p>
        </w:tc>
      </w:tr>
      <w:tr w:rsidR="0081051B" w:rsidRPr="001D1602" w14:paraId="24D501A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F8C6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9372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wieder präsent geplant ist? (unverständlich)  Aber können wir? </w:t>
            </w:r>
          </w:p>
        </w:tc>
      </w:tr>
      <w:tr w:rsidR="0081051B" w:rsidRPr="001D1602" w14:paraId="3768ACE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CFF2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5E17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Ja, das sind so Sachen? Ja.</w:t>
            </w:r>
          </w:p>
        </w:tc>
      </w:tr>
      <w:tr w:rsidR="0081051B" w:rsidRPr="001D1602" w14:paraId="3B32561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E568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9C0B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[0:18:15.7]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 Okay, und wer ist in diese Bearbeitung von dem Handlungsstrang involviert? </w:t>
            </w:r>
          </w:p>
        </w:tc>
      </w:tr>
      <w:tr w:rsidR="0081051B" w:rsidRPr="001D1602" w14:paraId="1B918E4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D79A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02E6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Also / Und / Also, wer ist involviert?  Das ist die erste Frage. Und ist es ein </w:t>
            </w:r>
          </w:p>
        </w:tc>
      </w:tr>
      <w:tr w:rsidR="0081051B" w:rsidRPr="001D1602" w14:paraId="3AE5DAF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CC1C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252F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Dokument, das geteilt wird oder ist das eine Person, die an diesem </w:t>
            </w:r>
          </w:p>
        </w:tc>
      </w:tr>
      <w:tr w:rsidR="0081051B" w:rsidRPr="001D1602" w14:paraId="33687C8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E44F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9A98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Handlungsstrang arbeitet und den dann immer rumschickt?</w:t>
            </w:r>
          </w:p>
        </w:tc>
      </w:tr>
      <w:tr w:rsidR="0081051B" w:rsidRPr="001D1602" w14:paraId="3E952B9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EFA0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AA47E" w14:textId="49D87349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EDU2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[0:18:34.6]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Also, es ist so, dass wie ich es gerade geschildert habe. Das Projekt so </w:t>
            </w:r>
          </w:p>
        </w:tc>
      </w:tr>
      <w:tr w:rsidR="0081051B" w:rsidRPr="001D1602" w14:paraId="7D4EC02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569E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D02B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aufgebaut ist, dass jedes Land ja vertreten ist mit zwei Institutionen. Davon </w:t>
            </w:r>
          </w:p>
        </w:tc>
      </w:tr>
      <w:tr w:rsidR="0081051B" w:rsidRPr="001D1602" w14:paraId="3DF49E0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DD07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31F4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ist eine Institution die Steering Group und die andere Institution die </w:t>
            </w:r>
          </w:p>
        </w:tc>
      </w:tr>
      <w:tr w:rsidR="0081051B" w:rsidRPr="001D1602" w14:paraId="69D655F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FFA5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4B0F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Partnerschule, wo also quasi die Sachen direkt umgesetzt werden. Und die Basis </w:t>
            </w:r>
          </w:p>
        </w:tc>
      </w:tr>
      <w:tr w:rsidR="0081051B" w:rsidRPr="001D1602" w14:paraId="29D4807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BC05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E8F8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für die ganze Kommunikation. Und, ich sag mal, den Shape auf den gesamten </w:t>
            </w:r>
          </w:p>
        </w:tc>
      </w:tr>
      <w:tr w:rsidR="0081051B" w:rsidRPr="001D1602" w14:paraId="651AD49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2047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226E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Programm und das </w:t>
            </w:r>
            <w:proofErr w:type="spellStart"/>
            <w:r w:rsidRPr="001D1602">
              <w:rPr>
                <w:rFonts w:ascii="Arial" w:eastAsia="Arial" w:hAnsi="Arial" w:cs="Arial"/>
                <w:color w:val="000000"/>
              </w:rPr>
              <w:t>Umshapen</w:t>
            </w:r>
            <w:proofErr w:type="spellEnd"/>
            <w:r w:rsidRPr="001D1602">
              <w:rPr>
                <w:rFonts w:ascii="Arial" w:eastAsia="Arial" w:hAnsi="Arial" w:cs="Arial"/>
                <w:color w:val="000000"/>
              </w:rPr>
              <w:t xml:space="preserve">, ja? Das läuft in dieser kleinen Gruppe. Sprich, das </w:t>
            </w:r>
          </w:p>
        </w:tc>
      </w:tr>
      <w:tr w:rsidR="0081051B" w:rsidRPr="001D1602" w14:paraId="40FA163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B786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7F54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Treffen der Steering Group Mitglieder, die dann ihrerseits eben mit vor Ort mit </w:t>
            </w:r>
          </w:p>
        </w:tc>
      </w:tr>
      <w:tr w:rsidR="0081051B" w:rsidRPr="001D1602" w14:paraId="0D8F0EF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2F8E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35CE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diesen Leuten in direkten Zusammenarbeit stehen und das dann eben hier den </w:t>
            </w:r>
          </w:p>
        </w:tc>
      </w:tr>
      <w:tr w:rsidR="0081051B" w:rsidRPr="001D1602" w14:paraId="3E387E8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DCA6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BE0B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Wissenstransport übernehmen. Wie sie das machen, ist Ihnen überlassen, dafür </w:t>
            </w:r>
          </w:p>
        </w:tc>
      </w:tr>
      <w:tr w:rsidR="0081051B" w:rsidRPr="001D1602" w14:paraId="65842F8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B0E2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A095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gibt es keine Vorgaben. Und dann wird eben gemeinsam ja erarbeitet.</w:t>
            </w:r>
          </w:p>
        </w:tc>
      </w:tr>
      <w:tr w:rsidR="0081051B" w:rsidRPr="001D1602" w14:paraId="2953BE2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05CC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43F7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Ein Beispiel ist zum Beispiel, der Erstaufschlag für die Beobachtungsmaterialien.</w:t>
            </w:r>
          </w:p>
        </w:tc>
      </w:tr>
      <w:tr w:rsidR="0081051B" w:rsidRPr="001D1602" w14:paraId="3F0B5D2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1C22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2BEB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 Also, wenn Sie hospitieren, müssen Sie ja wissen, auf was fokussieren Sie sich </w:t>
            </w:r>
          </w:p>
        </w:tc>
      </w:tr>
      <w:tr w:rsidR="0081051B" w:rsidRPr="001D1602" w14:paraId="0AAE46D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27A5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D14A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beim Hospitieren? Und dafür wurde dann von zwei Steering Group Gruppen / Weil </w:t>
            </w:r>
          </w:p>
        </w:tc>
      </w:tr>
      <w:tr w:rsidR="0081051B" w:rsidRPr="001D1602" w14:paraId="2DC6FF0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FE5A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AA2D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die anderen konnten ja nicht kommen.  Wurde Material erarbeitet, wurde </w:t>
            </w:r>
          </w:p>
        </w:tc>
      </w:tr>
      <w:tr w:rsidR="0081051B" w:rsidRPr="001D1602" w14:paraId="7727FFA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1B9D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2EC8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vorgestellt in einer Sitzung, wurde diskutiert, wurde dann überarbeitet und das </w:t>
            </w:r>
          </w:p>
        </w:tc>
      </w:tr>
      <w:tr w:rsidR="0081051B" w:rsidRPr="001D1602" w14:paraId="456E73A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8A8E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5698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war jetzt erst mal / Als noch die Präsenzsitzungen geplant waren / War erstmal </w:t>
            </w:r>
          </w:p>
        </w:tc>
      </w:tr>
      <w:tr w:rsidR="0081051B" w:rsidRPr="001D1602" w14:paraId="0AA8795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7A11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AC30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der Ausgangspunkt, ja?</w:t>
            </w:r>
          </w:p>
        </w:tc>
      </w:tr>
      <w:tr w:rsidR="0081051B" w:rsidRPr="001D1602" w14:paraId="4ACD707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41FC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3E3F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Also, es wird etwas vorgeschlagen, es wird diskutiert und dann werden Änderungen </w:t>
            </w:r>
          </w:p>
        </w:tc>
      </w:tr>
      <w:tr w:rsidR="0081051B" w:rsidRPr="001D1602" w14:paraId="0D7C7DE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F869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B9CD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vorgenommen, sodass es für alle Länder passgenau ist. Und auch, sich das alles, </w:t>
            </w:r>
          </w:p>
        </w:tc>
      </w:tr>
      <w:tr w:rsidR="0081051B" w:rsidRPr="001D1602" w14:paraId="7098241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60D2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3B15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alle vorstellen können, dass es in ihrem Land funktionieren könnte. Und ja / Und </w:t>
            </w:r>
          </w:p>
        </w:tc>
      </w:tr>
      <w:tr w:rsidR="0081051B" w:rsidRPr="001D1602" w14:paraId="5260D0F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E328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222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4E4F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dann /  Ja, okay. Wenn wir machen, dann benutzen wir diesen Bogen, damit nachher </w:t>
            </w:r>
          </w:p>
        </w:tc>
      </w:tr>
      <w:tr w:rsidR="0081051B" w:rsidRPr="001D1602" w14:paraId="1608086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D698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612B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unsere Daten vergleichbar sind. Dass wir immer die /  Und wie das dann vorgeht, </w:t>
            </w:r>
          </w:p>
        </w:tc>
      </w:tr>
      <w:tr w:rsidR="0081051B" w:rsidRPr="001D1602" w14:paraId="535B803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7848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312F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das wird dann in diesen Sitzungen, wird dann darüber diskutiert: Wie gehen wir </w:t>
            </w:r>
          </w:p>
        </w:tc>
      </w:tr>
      <w:tr w:rsidR="0081051B" w:rsidRPr="001D1602" w14:paraId="5249645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2D32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BBE8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weiter vor? Wann treffen wir uns wieder? Mit welchen Resultaten muss dann jeder </w:t>
            </w:r>
          </w:p>
        </w:tc>
      </w:tr>
      <w:tr w:rsidR="0081051B" w:rsidRPr="001D1602" w14:paraId="6F0458B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A230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EDF2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dabei sein?</w:t>
            </w:r>
          </w:p>
        </w:tc>
      </w:tr>
      <w:tr w:rsidR="0081051B" w:rsidRPr="001D1602" w14:paraId="55AABF8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CA4D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BF09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Das / Der Handlungsstrang ist ein organisches Ding. Er entwickelt sich, ja? Klar,</w:t>
            </w:r>
          </w:p>
        </w:tc>
      </w:tr>
      <w:tr w:rsidR="0081051B" w:rsidRPr="001D1602" w14:paraId="33083E4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3827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15EA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 mit einem gewissen retro-</w:t>
            </w:r>
            <w:proofErr w:type="spellStart"/>
            <w:r w:rsidRPr="001D1602">
              <w:rPr>
                <w:rFonts w:ascii="Arial" w:eastAsia="Arial" w:hAnsi="Arial" w:cs="Arial"/>
                <w:color w:val="000000"/>
              </w:rPr>
              <w:t>planning</w:t>
            </w:r>
            <w:proofErr w:type="spellEnd"/>
            <w:r w:rsidRPr="001D1602">
              <w:rPr>
                <w:rFonts w:ascii="Arial" w:eastAsia="Arial" w:hAnsi="Arial" w:cs="Arial"/>
                <w:color w:val="000000"/>
              </w:rPr>
              <w:t xml:space="preserve">, wir wissen, wann alles fertig sein muss, was </w:t>
            </w:r>
          </w:p>
        </w:tc>
      </w:tr>
      <w:tr w:rsidR="0081051B" w:rsidRPr="001D1602" w14:paraId="6B10CE5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AD47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5671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alles bis wann stattgefunden haben muss. Es gibt die fixierten Daten für die </w:t>
            </w:r>
          </w:p>
        </w:tc>
      </w:tr>
      <w:tr w:rsidR="0081051B" w:rsidRPr="001D1602" w14:paraId="4DF58E2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902D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01D6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Hospitationen, die sind fixiert und die sind natürlich unsere </w:t>
            </w:r>
          </w:p>
        </w:tc>
      </w:tr>
      <w:tr w:rsidR="0081051B" w:rsidRPr="001D1602" w14:paraId="55F86FA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C3B4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BCDF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Orientierungspunkte für die Arbeit [0:21:21.5] . Also, um / Vielleicht ist es dann klarer, </w:t>
            </w:r>
          </w:p>
        </w:tc>
      </w:tr>
      <w:tr w:rsidR="0081051B" w:rsidRPr="001D1602" w14:paraId="4D466B8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FBF4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A7C7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ja? Also, es gibt Punkte, zu denen bestimmte Sachen stattfinden. Und die Arbeit </w:t>
            </w:r>
          </w:p>
        </w:tc>
      </w:tr>
      <w:tr w:rsidR="0081051B" w:rsidRPr="001D1602" w14:paraId="318BC07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7E2A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ED48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zwischendrin muss sich daran orientieren.</w:t>
            </w:r>
          </w:p>
        </w:tc>
      </w:tr>
      <w:tr w:rsidR="0081051B" w:rsidRPr="001D1602" w14:paraId="27DE98C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3806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0D95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[0:21:31.0]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Okay.  Und jetzt habe ich noch eine Frage zu den Protokollen, die Sie eben </w:t>
            </w:r>
          </w:p>
        </w:tc>
      </w:tr>
      <w:tr w:rsidR="0081051B" w:rsidRPr="001D1602" w14:paraId="087D600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6D5C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490A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angesprochen haben. Wie wird dieses Protokoll erstellt? Ist das ein </w:t>
            </w:r>
          </w:p>
        </w:tc>
      </w:tr>
      <w:tr w:rsidR="0081051B" w:rsidRPr="001D1602" w14:paraId="52602A0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AE4A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3E12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Word-Dokument, das dann als PDF rumgeschickt wird? Ist das ein Dokument, an dem </w:t>
            </w:r>
          </w:p>
        </w:tc>
      </w:tr>
      <w:tr w:rsidR="0081051B" w:rsidRPr="001D1602" w14:paraId="4799373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9C24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F3FA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alle gemeinsam arbeiten und wenn jeder das eingetragen hat dann wird es </w:t>
            </w:r>
          </w:p>
        </w:tc>
      </w:tr>
      <w:tr w:rsidR="0081051B" w:rsidRPr="001D1602" w14:paraId="7B07218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915F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DB4A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verschickt, oder wie läuft das ab?</w:t>
            </w:r>
          </w:p>
        </w:tc>
      </w:tr>
      <w:tr w:rsidR="0081051B" w:rsidRPr="001D1602" w14:paraId="3B807EA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F571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C2B94" w14:textId="11F3A2B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[0:21:53.4]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Das Protokoll ist im Endeffekt auf der einen Seite ein typisches Protokoll. </w:t>
            </w:r>
          </w:p>
        </w:tc>
      </w:tr>
      <w:tr w:rsidR="0081051B" w:rsidRPr="001D1602" w14:paraId="39B7988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83EE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253D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Das heißt es gibt einen Protokollanten, der sich entsprechend Notizen macht zu </w:t>
            </w:r>
          </w:p>
        </w:tc>
      </w:tr>
      <w:tr w:rsidR="0081051B" w:rsidRPr="001D1602" w14:paraId="53142B0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4489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0B95E" w14:textId="63148B9C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den jeweiligen Tagesordnungspunkten. Aber es kommen zum Protokoll</w:t>
            </w:r>
            <w:r w:rsidR="00032C02" w:rsidRPr="001D1602">
              <w:rPr>
                <w:rFonts w:ascii="Arial" w:eastAsia="Arial" w:hAnsi="Arial" w:cs="Arial"/>
                <w:color w:val="000000"/>
              </w:rPr>
              <w:t xml:space="preserve"> /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auch in den </w:t>
            </w:r>
          </w:p>
        </w:tc>
      </w:tr>
      <w:tr w:rsidR="0081051B" w:rsidRPr="001D1602" w14:paraId="1623FCF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4A51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EE1A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Tag / In dem Programm gibt es in der Regel immer auch interaktive Sachen, wo </w:t>
            </w:r>
          </w:p>
        </w:tc>
      </w:tr>
      <w:tr w:rsidR="0081051B" w:rsidRPr="001D1602" w14:paraId="6BDA018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C712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D2AA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gemeinsam gearbeitet wird. Ob wir Etherpad oder Whiteboard oder so ist. Diese </w:t>
            </w:r>
          </w:p>
        </w:tc>
      </w:tr>
      <w:tr w:rsidR="0081051B" w:rsidRPr="001D1602" w14:paraId="3A675EA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9DFC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B9F3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Sachen werden in der Regel alle angehängt, im Originalzustand. Und aber die im </w:t>
            </w:r>
          </w:p>
        </w:tc>
      </w:tr>
      <w:tr w:rsidR="0081051B" w:rsidRPr="001D1602" w14:paraId="774B71B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7724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700E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Protokoll erscheint dann quasi die Zusammenfassung dieser Auseinandersetzung so </w:t>
            </w:r>
          </w:p>
        </w:tc>
      </w:tr>
      <w:tr w:rsidR="0081051B" w:rsidRPr="001D1602" w14:paraId="0DD5909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66FC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B916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wie sie dann vorgenommen wurde im Plenum.</w:t>
            </w:r>
          </w:p>
        </w:tc>
      </w:tr>
      <w:tr w:rsidR="0081051B" w:rsidRPr="001D1602" w14:paraId="589F77B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8632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0531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[0:22:43.1]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Gut. Sie haben ja auch eben gesagt, dass die Informationen nicht immer </w:t>
            </w:r>
          </w:p>
        </w:tc>
      </w:tr>
      <w:tr w:rsidR="0081051B" w:rsidRPr="001D1602" w14:paraId="7919232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148D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4C01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gleich waren. Also, die wurden ja nicht immer gleich weitergegeben. Könnten Sie </w:t>
            </w:r>
          </w:p>
        </w:tc>
      </w:tr>
      <w:tr w:rsidR="0081051B" w:rsidRPr="001D1602" w14:paraId="615631F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6FE0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CA22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da noch mal ein bisschen mehr  darauf eingehen, was Sie unternommen haben, damit </w:t>
            </w:r>
          </w:p>
        </w:tc>
      </w:tr>
      <w:tr w:rsidR="0081051B" w:rsidRPr="001D1602" w14:paraId="192A78C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7FBF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9284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es für alle gleich ist?</w:t>
            </w:r>
          </w:p>
        </w:tc>
      </w:tr>
      <w:tr w:rsidR="0081051B" w:rsidRPr="001D1602" w14:paraId="7483EA8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7DCA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8F09F" w14:textId="124BE8CD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EDU2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[0:23:05.8]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Also, wir haben (unverständlich) / Da ist natürlich in erster Linie an den </w:t>
            </w:r>
          </w:p>
        </w:tc>
      </w:tr>
      <w:tr w:rsidR="0081051B" w:rsidRPr="001D1602" w14:paraId="3A63F28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A783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3CBF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Rückmeldungen gesehen, an den Rückfragen, die kamen. Was den einzelnen Ländern </w:t>
            </w:r>
          </w:p>
        </w:tc>
      </w:tr>
      <w:tr w:rsidR="0081051B" w:rsidRPr="001D1602" w14:paraId="3D697E6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D242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0BB9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dann unklar war. Also, es war / Das ist ja / Das ist ja das interessante auch, </w:t>
            </w:r>
          </w:p>
        </w:tc>
      </w:tr>
      <w:tr w:rsidR="0081051B" w:rsidRPr="001D1602" w14:paraId="67CBD40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1FFA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254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91D7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im Gespräch, und alle so im gleichen  Bad sind, ist es dann allen klar erstmal. </w:t>
            </w:r>
          </w:p>
        </w:tc>
      </w:tr>
      <w:tr w:rsidR="0081051B" w:rsidRPr="001D1602" w14:paraId="44D8254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268D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DA8F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Und wenn man dann wieder daheim ist und man dann mit den eigenen Strukturen </w:t>
            </w:r>
          </w:p>
        </w:tc>
      </w:tr>
      <w:tr w:rsidR="0081051B" w:rsidRPr="001D1602" w14:paraId="5C7713C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A35C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E2D9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konfrontiert ist, dann merkt man, da braucht man dort oder dort noch eine </w:t>
            </w:r>
          </w:p>
        </w:tc>
      </w:tr>
      <w:tr w:rsidR="0081051B" w:rsidRPr="001D1602" w14:paraId="172F16C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F908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8DBA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weitere Information. So hat sich das dann auch rausgestellt. Wo dann von denen </w:t>
            </w:r>
          </w:p>
        </w:tc>
      </w:tr>
      <w:tr w:rsidR="0081051B" w:rsidRPr="001D1602" w14:paraId="186B091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A390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A556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die Rückfragen kamen und die wurden dann einfach wieder / Ja, das wurde dann </w:t>
            </w:r>
          </w:p>
        </w:tc>
      </w:tr>
      <w:tr w:rsidR="0081051B" w:rsidRPr="001D1602" w14:paraId="409FD51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790F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0372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einfach beantwortet. Ja?  Wie / Und sich abgestimmt. Wie stellt ihr euch das </w:t>
            </w:r>
          </w:p>
        </w:tc>
      </w:tr>
      <w:tr w:rsidR="0081051B" w:rsidRPr="001D1602" w14:paraId="3001444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DAC1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0C48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vor? Oder wie, wie sollen wir da vorgehen? In der Regel hat man sich dann in der </w:t>
            </w:r>
          </w:p>
        </w:tc>
      </w:tr>
      <w:tr w:rsidR="0081051B" w:rsidRPr="001D1602" w14:paraId="6284504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4C5E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85F7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/ Ja.  Im Endeffekt läuft es dann so, dass die Eckpunkte die ganz klaren sind </w:t>
            </w:r>
          </w:p>
        </w:tc>
      </w:tr>
      <w:tr w:rsidR="0081051B" w:rsidRPr="001D1602" w14:paraId="156E0C8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9403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03D5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und die Ausgestaltung immer sehr länderspezifisch sind, ja? Damit müssen wir </w:t>
            </w:r>
          </w:p>
        </w:tc>
      </w:tr>
      <w:tr w:rsidR="0081051B" w:rsidRPr="001D1602" w14:paraId="584EDA0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322F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0E64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auch umgehen, ja.</w:t>
            </w:r>
          </w:p>
        </w:tc>
      </w:tr>
      <w:tr w:rsidR="0081051B" w:rsidRPr="001D1602" w14:paraId="77FD9F8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F2D2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3757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[0:24:08.2]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Okay. Gut. Dann kommen wir jetzt zum nächsten Teil: Den Entscheidungen. Und,</w:t>
            </w:r>
          </w:p>
        </w:tc>
      </w:tr>
      <w:tr w:rsidR="0081051B" w:rsidRPr="001D1602" w14:paraId="6082C4A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E0DA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FADF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 ich möchte, dass wenn Sie die folgenden Fragen beantworten auch immer ein </w:t>
            </w:r>
          </w:p>
        </w:tc>
      </w:tr>
      <w:tr w:rsidR="0081051B" w:rsidRPr="001D1602" w14:paraId="5353476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05E7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5D75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bisschen die Medien im Hintergrund haben, die sie verwenden. Also, wenn das </w:t>
            </w:r>
          </w:p>
        </w:tc>
      </w:tr>
      <w:tr w:rsidR="0081051B" w:rsidRPr="001D1602" w14:paraId="69E4695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7EF1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D5FE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Programme sind, oder das also, zum Beispiel, Word, oder das, wie Sie gerade eben </w:t>
            </w:r>
          </w:p>
        </w:tc>
      </w:tr>
      <w:tr w:rsidR="0081051B" w:rsidRPr="001D1602" w14:paraId="0FD797D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9512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BCB6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schon gesagt haben, das White Board oder so. Also, nennen Sie das ruhig.  Weil </w:t>
            </w:r>
          </w:p>
        </w:tc>
      </w:tr>
      <w:tr w:rsidR="0081051B" w:rsidRPr="001D1602" w14:paraId="3962396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825D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1493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das ist wichtig für mich. Und / Genau. Lassen Sie mich noch mal überlegen. Also, </w:t>
            </w:r>
          </w:p>
        </w:tc>
      </w:tr>
      <w:tr w:rsidR="0081051B" w:rsidRPr="001D1602" w14:paraId="00209EA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0819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7D2D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die Medien dazu nennen. Egal, wie oberflächlich das ist und wenn es das Telefon </w:t>
            </w:r>
          </w:p>
        </w:tc>
      </w:tr>
      <w:tr w:rsidR="0081051B" w:rsidRPr="001D1602" w14:paraId="3668FA4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2717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88A9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ist oder WhatsApp oder so, ziehen Sie das ruhig  auch immer in die Erklärungen </w:t>
            </w:r>
          </w:p>
        </w:tc>
      </w:tr>
      <w:tr w:rsidR="0081051B" w:rsidRPr="001D1602" w14:paraId="7917238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542B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D3BA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mit ein. Genau.</w:t>
            </w:r>
          </w:p>
        </w:tc>
      </w:tr>
      <w:tr w:rsidR="0081051B" w:rsidRPr="001D1602" w14:paraId="377EF6F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BD1E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08A8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Die nächste Frage ist / Wir haben ja schon so ein bisschen über die Steering </w:t>
            </w:r>
          </w:p>
        </w:tc>
      </w:tr>
      <w:tr w:rsidR="0081051B" w:rsidRPr="001D1602" w14:paraId="2588A10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55C1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AA99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Group geredet und wie Entscheidungen </w:t>
            </w:r>
            <w:proofErr w:type="spellStart"/>
            <w:r w:rsidRPr="001D1602">
              <w:rPr>
                <w:rFonts w:ascii="Arial" w:eastAsia="Arial" w:hAnsi="Arial" w:cs="Arial"/>
                <w:color w:val="000000"/>
              </w:rPr>
              <w:t>getreffen</w:t>
            </w:r>
            <w:proofErr w:type="spellEnd"/>
            <w:r w:rsidRPr="001D1602">
              <w:rPr>
                <w:rFonts w:ascii="Arial" w:eastAsia="Arial" w:hAnsi="Arial" w:cs="Arial"/>
                <w:color w:val="000000"/>
              </w:rPr>
              <w:t xml:space="preserve"> werden. Mich interessiert jetzt </w:t>
            </w:r>
          </w:p>
        </w:tc>
      </w:tr>
      <w:tr w:rsidR="0081051B" w:rsidRPr="001D1602" w14:paraId="731CC09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76D7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ECD0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hier noch mal. Also, welche Rollen gibt es im Entscheidungsprozess? Und welches </w:t>
            </w:r>
          </w:p>
        </w:tc>
      </w:tr>
      <w:tr w:rsidR="0081051B" w:rsidRPr="001D1602" w14:paraId="2BAADF6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43C8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3471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sind deren Rechte und Pflichten, die Sie übernehmen? Also, </w:t>
            </w:r>
            <w:proofErr w:type="spellStart"/>
            <w:r w:rsidRPr="001D1602">
              <w:rPr>
                <w:rFonts w:ascii="Arial" w:eastAsia="Arial" w:hAnsi="Arial" w:cs="Arial"/>
                <w:color w:val="000000"/>
              </w:rPr>
              <w:t>Roles</w:t>
            </w:r>
            <w:proofErr w:type="spellEnd"/>
            <w:r w:rsidRPr="001D1602">
              <w:rPr>
                <w:rFonts w:ascii="Arial" w:eastAsia="Arial" w:hAnsi="Arial" w:cs="Arial"/>
                <w:color w:val="000000"/>
              </w:rPr>
              <w:t xml:space="preserve"> and </w:t>
            </w:r>
          </w:p>
        </w:tc>
      </w:tr>
      <w:tr w:rsidR="0081051B" w:rsidRPr="001D1602" w14:paraId="14512C4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82B5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34454" w14:textId="77777777" w:rsidR="0081051B" w:rsidRPr="001D1602" w:rsidRDefault="00E40C65">
            <w:pPr>
              <w:spacing w:after="0" w:line="240" w:lineRule="auto"/>
            </w:pPr>
            <w:proofErr w:type="spellStart"/>
            <w:r w:rsidRPr="001D1602">
              <w:rPr>
                <w:rFonts w:ascii="Arial" w:eastAsia="Arial" w:hAnsi="Arial" w:cs="Arial"/>
                <w:color w:val="000000"/>
              </w:rPr>
              <w:t>Responsibilities</w:t>
            </w:r>
            <w:proofErr w:type="spellEnd"/>
            <w:r w:rsidRPr="001D1602">
              <w:rPr>
                <w:rFonts w:ascii="Arial" w:eastAsia="Arial" w:hAnsi="Arial" w:cs="Arial"/>
                <w:color w:val="000000"/>
              </w:rPr>
              <w:t>, quasi.</w:t>
            </w:r>
          </w:p>
        </w:tc>
      </w:tr>
      <w:tr w:rsidR="0081051B" w:rsidRPr="001D1602" w14:paraId="38C43ED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D3B0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E1FBC" w14:textId="6BAEC3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EDU2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[0:25:16.7]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Ich habe es vorher schon geschildert, dass es diese beiden Ebenen gibt von </w:t>
            </w:r>
          </w:p>
        </w:tc>
      </w:tr>
      <w:tr w:rsidR="0081051B" w:rsidRPr="001D1602" w14:paraId="7328158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CC71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F255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den Steering Groups und den Partner, und den Schulen. Und da es natürlich in </w:t>
            </w:r>
          </w:p>
        </w:tc>
      </w:tr>
      <w:tr w:rsidR="0081051B" w:rsidRPr="001D1602" w14:paraId="3784873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DD7B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9905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jedem Land da eigene Kommunikationsstrukturen existieren, auf die wir keinen </w:t>
            </w:r>
          </w:p>
        </w:tc>
      </w:tr>
      <w:tr w:rsidR="0081051B" w:rsidRPr="001D1602" w14:paraId="7451E84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543B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4B14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Einfluss haben und auch keinen Einfluss haben wollen.</w:t>
            </w:r>
          </w:p>
        </w:tc>
      </w:tr>
      <w:tr w:rsidR="0081051B" w:rsidRPr="001D1602" w14:paraId="37AC90C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9C75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00CE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Innerhalb der Steering Group ist es so, dass Rheinland-Pfalz den Lead hat. Und </w:t>
            </w:r>
          </w:p>
        </w:tc>
      </w:tr>
      <w:tr w:rsidR="0081051B" w:rsidRPr="001D1602" w14:paraId="288531E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BE50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D641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in der Regel dort die Informationen dort zusammenlaufen und von dort aus zentral </w:t>
            </w:r>
          </w:p>
        </w:tc>
      </w:tr>
      <w:tr w:rsidR="0081051B" w:rsidRPr="001D1602" w14:paraId="5E9FABF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82E4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43EF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wieder verteilt werden. Die Dinge, zu denen wir gearbeitet haben, </w:t>
            </w:r>
          </w:p>
        </w:tc>
      </w:tr>
      <w:tr w:rsidR="0081051B" w:rsidRPr="001D1602" w14:paraId="5617ACA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6269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285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21C6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gemeinschaftlich erarbeitet werden. Das heißt es werden bestimmte Fragen </w:t>
            </w:r>
          </w:p>
        </w:tc>
      </w:tr>
      <w:tr w:rsidR="0081051B" w:rsidRPr="001D1602" w14:paraId="60A6671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830D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70A6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gestellt und für diese Fragen gibt es dann eben unterschiedliche / Werden in </w:t>
            </w:r>
          </w:p>
        </w:tc>
      </w:tr>
      <w:tr w:rsidR="0081051B" w:rsidRPr="001D1602" w14:paraId="66C8BE4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D78C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F569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gemischten Teams werden dafür Optionen erarbeitet und reflektiert und dann wird </w:t>
            </w:r>
          </w:p>
        </w:tc>
      </w:tr>
      <w:tr w:rsidR="0081051B" w:rsidRPr="001D1602" w14:paraId="74DFE16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8C68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59C0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das zusammengetragen und im Plenum diskutiert und abgestimmt. So ist es seither </w:t>
            </w:r>
          </w:p>
        </w:tc>
      </w:tr>
      <w:tr w:rsidR="0081051B" w:rsidRPr="001D1602" w14:paraId="1F2F0D4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822D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D388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gelaufen. Man muss schon sagen, </w:t>
            </w:r>
            <w:proofErr w:type="spellStart"/>
            <w:r w:rsidRPr="001D1602">
              <w:rPr>
                <w:rFonts w:ascii="Arial" w:eastAsia="Arial" w:hAnsi="Arial" w:cs="Arial"/>
                <w:color w:val="000000"/>
              </w:rPr>
              <w:t>das</w:t>
            </w:r>
            <w:proofErr w:type="spellEnd"/>
            <w:r w:rsidRPr="001D1602">
              <w:rPr>
                <w:rFonts w:ascii="Arial" w:eastAsia="Arial" w:hAnsi="Arial" w:cs="Arial"/>
                <w:color w:val="000000"/>
              </w:rPr>
              <w:t xml:space="preserve"> es natürlich jetzt sehr häufig auch einfach </w:t>
            </w:r>
          </w:p>
        </w:tc>
      </w:tr>
      <w:tr w:rsidR="0081051B" w:rsidRPr="001D1602" w14:paraId="22A6AE4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E36E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C7C3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auch organisatorische Fragen jetzt in letzter Zeit waren. Weil wir ja gar nicht </w:t>
            </w:r>
          </w:p>
        </w:tc>
      </w:tr>
      <w:tr w:rsidR="0081051B" w:rsidRPr="001D1602" w14:paraId="7E1A31A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911F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3283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dazu kamen in dem letzten Jahr jetzt unsere Inhalte, was wir erarbeitet hatten, </w:t>
            </w:r>
          </w:p>
        </w:tc>
      </w:tr>
      <w:tr w:rsidR="0081051B" w:rsidRPr="001D1602" w14:paraId="3B6FE0A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08B1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4077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zu überprüfen. Was eben nur bedingt möglich war, dann auch in diesem </w:t>
            </w:r>
          </w:p>
        </w:tc>
      </w:tr>
      <w:tr w:rsidR="0081051B" w:rsidRPr="001D1602" w14:paraId="3D39E0B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996B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7F1F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Online-Workshop da auch zur Anwendung zu bringen, was eigentlich für Präsenz </w:t>
            </w:r>
          </w:p>
        </w:tc>
      </w:tr>
      <w:tr w:rsidR="0081051B" w:rsidRPr="001D1602" w14:paraId="2568EB7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E22A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4ECB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erarbeitet wurde /</w:t>
            </w:r>
          </w:p>
        </w:tc>
      </w:tr>
      <w:tr w:rsidR="0081051B" w:rsidRPr="001D1602" w14:paraId="311F448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CF6D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55C3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Die Medien, da waren wir auch / Wenn die benutzt wurden, da waren wir auf einem </w:t>
            </w:r>
          </w:p>
        </w:tc>
      </w:tr>
      <w:tr w:rsidR="0081051B" w:rsidRPr="001D1602" w14:paraId="096A9BA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3EE3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7A82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relativ / Da waren wir am Anfang sehr, sehr ängstlich und haben sehr viel dazu </w:t>
            </w:r>
          </w:p>
        </w:tc>
      </w:tr>
      <w:tr w:rsidR="0081051B" w:rsidRPr="001D1602" w14:paraId="167F8B8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284C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C8CB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gelernt. Wir sind da inzwischen sehr kreativ würde ich sagen. Haben auch schon </w:t>
            </w:r>
          </w:p>
        </w:tc>
      </w:tr>
      <w:tr w:rsidR="0081051B" w:rsidRPr="001D1602" w14:paraId="5196D3E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83FE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7C7B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drei Tage. Einen / Also, dieser Online-Workshop war sehr interessant, weil wir </w:t>
            </w:r>
          </w:p>
        </w:tc>
      </w:tr>
      <w:tr w:rsidR="0081051B" w:rsidRPr="001D1602" w14:paraId="5C87DB1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B7BB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5E39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eben sehr bewusst Medien eingesetzt haben.</w:t>
            </w:r>
          </w:p>
        </w:tc>
      </w:tr>
      <w:tr w:rsidR="0081051B" w:rsidRPr="001D1602" w14:paraId="490E323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DAC2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2D62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[0:27:17.6]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Okay, darf ich Sie einmal ganz kurz unterbrechen? Weil das geht gerade </w:t>
            </w:r>
          </w:p>
        </w:tc>
      </w:tr>
      <w:tr w:rsidR="0081051B" w:rsidRPr="001D1602" w14:paraId="53AE845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8591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EB8A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nicht ganz in die Richtung.</w:t>
            </w:r>
          </w:p>
        </w:tc>
      </w:tr>
      <w:tr w:rsidR="0081051B" w:rsidRPr="001D1602" w14:paraId="2C68590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87EE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9810A" w14:textId="14C4569D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EDU2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[0:27:24.5]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: </w:t>
            </w:r>
            <w:r w:rsidRPr="001D1602">
              <w:rPr>
                <w:rFonts w:ascii="Arial" w:eastAsia="Arial" w:hAnsi="Arial" w:cs="Arial"/>
                <w:color w:val="000000"/>
              </w:rPr>
              <w:t>Ja!</w:t>
            </w:r>
          </w:p>
        </w:tc>
      </w:tr>
      <w:tr w:rsidR="0081051B" w:rsidRPr="001D1602" w14:paraId="20EC417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BB60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2567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[0:27:25.0]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Fragen zu beantworten. Aber das, was Sie sagen, das kommt gleich noch mal.</w:t>
            </w:r>
          </w:p>
        </w:tc>
      </w:tr>
      <w:tr w:rsidR="0081051B" w:rsidRPr="001D1602" w14:paraId="0B7DB14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74B9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BBAE5" w14:textId="44965F3C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EDU2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[0:27:28.1]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: </w:t>
            </w:r>
            <w:r w:rsidRPr="001D1602">
              <w:rPr>
                <w:rFonts w:ascii="Arial" w:eastAsia="Arial" w:hAnsi="Arial" w:cs="Arial"/>
                <w:color w:val="000000"/>
              </w:rPr>
              <w:t>Ja.</w:t>
            </w:r>
          </w:p>
        </w:tc>
      </w:tr>
      <w:tr w:rsidR="0081051B" w:rsidRPr="001D1602" w14:paraId="731AFCE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661E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5EF5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Und zwar schreib ich Ihnen jetzt mal in den Chat mögliche Rollen rein, die </w:t>
            </w:r>
          </w:p>
        </w:tc>
      </w:tr>
      <w:tr w:rsidR="0081051B" w:rsidRPr="001D1602" w14:paraId="0E24E59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5C54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ECD3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es jetzt so gibt. (unverständlich)  Und überlegen Sie mal, ob es das gibt. Es </w:t>
            </w:r>
          </w:p>
        </w:tc>
      </w:tr>
      <w:tr w:rsidR="0081051B" w:rsidRPr="001D1602" w14:paraId="212063C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8CDD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E625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kann sein, dass es diese Rollen auch gar bei Ihnen gibt.</w:t>
            </w:r>
          </w:p>
        </w:tc>
      </w:tr>
      <w:tr w:rsidR="0081051B" w:rsidRPr="001D1602" w14:paraId="5B63380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0829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F9927" w14:textId="457BF88F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[0:27:44.1]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J</w:t>
            </w:r>
            <w:r w:rsidRPr="001D1602">
              <w:rPr>
                <w:rFonts w:ascii="Arial" w:eastAsia="Arial" w:hAnsi="Arial" w:cs="Arial"/>
                <w:color w:val="000000"/>
              </w:rPr>
              <w:t>a</w:t>
            </w:r>
          </w:p>
        </w:tc>
      </w:tr>
      <w:tr w:rsidR="0081051B" w:rsidRPr="001D1602" w14:paraId="399E861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9034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F0D5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[0:27:44.8]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Im Entscheidungsprozess aber. Lesen Sie es sich durch und dann sagen Sie </w:t>
            </w:r>
          </w:p>
        </w:tc>
      </w:tr>
      <w:tr w:rsidR="0081051B" w:rsidRPr="001D1602" w14:paraId="160A788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AD38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1E49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mal, ob Sie das bei sich wiederfinden</w:t>
            </w:r>
          </w:p>
        </w:tc>
      </w:tr>
      <w:tr w:rsidR="0081051B" w:rsidRPr="001D1602" w14:paraId="7C9F719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F85F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2951F" w14:textId="2A7F6F95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[0:27:50.4]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>(...)</w:t>
            </w:r>
          </w:p>
        </w:tc>
      </w:tr>
      <w:tr w:rsidR="0081051B" w:rsidRPr="001D1602" w14:paraId="27B1FE1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4C76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3954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Ja, also diese Rollen / Also, klar gibt es die. Und /  Aber das ist eben / Wie </w:t>
            </w:r>
          </w:p>
        </w:tc>
      </w:tr>
      <w:tr w:rsidR="0081051B" w:rsidRPr="001D1602" w14:paraId="644B826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C73A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E486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ich jetzt eben gerade sage, das hängt ein bisschen davon ab, wo Sie,  in welchem </w:t>
            </w:r>
          </w:p>
        </w:tc>
      </w:tr>
      <w:tr w:rsidR="0081051B" w:rsidRPr="001D1602" w14:paraId="63363B7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5DEF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6884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Bereich Sie sich jetzt gerade befinden.</w:t>
            </w:r>
          </w:p>
        </w:tc>
      </w:tr>
      <w:tr w:rsidR="0081051B" w:rsidRPr="001D1602" w14:paraId="4430CB4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44F3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0155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[0:28:19.7]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Erzählen Sie mir von Ihrem Team, also von dem Deutschen.</w:t>
            </w:r>
          </w:p>
        </w:tc>
      </w:tr>
      <w:tr w:rsidR="0081051B" w:rsidRPr="001D1602" w14:paraId="6D1EE02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3670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4DB52" w14:textId="6F8F4AF8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[0:28:23.8]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Vom Deutschen Team? Also, nur vom Deutschen Team? </w:t>
            </w:r>
          </w:p>
        </w:tc>
      </w:tr>
      <w:tr w:rsidR="0081051B" w:rsidRPr="001D1602" w14:paraId="7D8F45C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B4D9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317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D07C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[0:28:26.1]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 Ja.</w:t>
            </w:r>
          </w:p>
        </w:tc>
      </w:tr>
      <w:tr w:rsidR="0081051B" w:rsidRPr="001D1602" w14:paraId="5B7975E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525B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55E8F" w14:textId="01160662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[0:28:26.8]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(...) Ja, das ist jetzt schwierig zu sagen. Muss ich Ihnen ehrlich sagen, </w:t>
            </w:r>
          </w:p>
        </w:tc>
      </w:tr>
      <w:tr w:rsidR="0081051B" w:rsidRPr="001D1602" w14:paraId="5702067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C221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48EA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weil es im Endeffekt ist / Wir diskutieren und wir sind alle voll im / Vom / Es </w:t>
            </w:r>
          </w:p>
        </w:tc>
      </w:tr>
      <w:tr w:rsidR="0081051B" w:rsidRPr="001D1602" w14:paraId="3295F1A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E127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72AE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gibt im Team selber unterschiedliche Erfahrungen und die kommen bei den </w:t>
            </w:r>
          </w:p>
        </w:tc>
      </w:tr>
      <w:tr w:rsidR="0081051B" w:rsidRPr="001D1602" w14:paraId="1B8123A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478A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632A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Entscheidungen alle zu tragen.</w:t>
            </w:r>
          </w:p>
        </w:tc>
      </w:tr>
      <w:tr w:rsidR="0081051B" w:rsidRPr="001D1602" w14:paraId="07A1BF6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19D5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E5DD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Deshalb Entscheidungsträger sind wir alle. Wir stimmen uns da ab bis es etwas </w:t>
            </w:r>
          </w:p>
        </w:tc>
      </w:tr>
      <w:tr w:rsidR="0081051B" w:rsidRPr="001D1602" w14:paraId="44DD130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930F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7EC9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gibt, was für uns alle tragfähig ist und dann nach außen auch dann vertretbar </w:t>
            </w:r>
          </w:p>
        </w:tc>
      </w:tr>
      <w:tr w:rsidR="0081051B" w:rsidRPr="001D1602" w14:paraId="09A0C19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0FFF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9691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ist.</w:t>
            </w:r>
          </w:p>
        </w:tc>
      </w:tr>
      <w:tr w:rsidR="0081051B" w:rsidRPr="001D1602" w14:paraId="183B265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E8BF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CC76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Ja, im Endeffekt sind es vier Personen die hier für unser Team gemeinsam /  Ja, </w:t>
            </w:r>
          </w:p>
        </w:tc>
      </w:tr>
      <w:tr w:rsidR="0081051B" w:rsidRPr="001D1602" w14:paraId="7CD69C4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BBD7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0457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also das kann ich / Also, das, was Sie hier vorgeben kann ich jetzt nicht </w:t>
            </w:r>
          </w:p>
        </w:tc>
      </w:tr>
      <w:tr w:rsidR="0081051B" w:rsidRPr="001D1602" w14:paraId="24EA838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6684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B117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unbedingt auf unser Team, das jetzt eben vier Leute umfasst / Das kann ich nicht.</w:t>
            </w:r>
          </w:p>
        </w:tc>
      </w:tr>
      <w:tr w:rsidR="0081051B" w:rsidRPr="001D1602" w14:paraId="48C2CD2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4EF2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81AA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 Das ist eine schlechte Folie dafür. Muss ich sagen. Weil ich nicht / Ich kann </w:t>
            </w:r>
          </w:p>
        </w:tc>
      </w:tr>
      <w:tr w:rsidR="0081051B" w:rsidRPr="001D1602" w14:paraId="04FBBF4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47D1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0099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es nicht  /</w:t>
            </w:r>
          </w:p>
        </w:tc>
      </w:tr>
      <w:tr w:rsidR="0081051B" w:rsidRPr="001D1602" w14:paraId="29F0107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65BE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01AC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[0:29:40.3] BSC: Das ist überhaupt nicht schlimm.</w:t>
            </w:r>
          </w:p>
        </w:tc>
      </w:tr>
      <w:tr w:rsidR="0081051B" w:rsidRPr="001D1602" w14:paraId="552D5D6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5A78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A0778" w14:textId="1CA6CFD8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[0:29:42.6] </w:t>
            </w:r>
            <w:r w:rsidR="00A7212B" w:rsidRPr="001D1602">
              <w:rPr>
                <w:rFonts w:ascii="Arial" w:eastAsia="Arial" w:hAnsi="Arial" w:cs="Arial"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Also, ich kann Ihnen das, ich könnte Ihnen das schön auflösen, in dem </w:t>
            </w:r>
          </w:p>
        </w:tc>
      </w:tr>
      <w:tr w:rsidR="0081051B" w:rsidRPr="001D1602" w14:paraId="1EF74DA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6592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7AB6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Moment, in dem wo wir sagen, dann gehen wir in die Steering Group, ins Steering </w:t>
            </w:r>
          </w:p>
        </w:tc>
      </w:tr>
      <w:tr w:rsidR="0081051B" w:rsidRPr="001D1602" w14:paraId="2E089CE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B0B9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74B8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Group Meeting</w:t>
            </w:r>
          </w:p>
        </w:tc>
      </w:tr>
      <w:tr w:rsidR="0081051B" w:rsidRPr="001D1602" w14:paraId="397BC9C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852A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80A3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[0:29:49.6] BSC: Okay, ja dann gehen wir dahin (lacht). </w:t>
            </w:r>
          </w:p>
        </w:tc>
      </w:tr>
      <w:tr w:rsidR="0081051B" w:rsidRPr="001D1602" w14:paraId="0E098CE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79D6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E12F2" w14:textId="4534A34E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[0:29:51.6]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Aber im Land kann ich Ihnen das nicht sagen, </w:t>
            </w:r>
            <w:proofErr w:type="gramStart"/>
            <w:r w:rsidRPr="001D1602">
              <w:rPr>
                <w:rFonts w:ascii="Arial" w:eastAsia="Arial" w:hAnsi="Arial" w:cs="Arial"/>
                <w:color w:val="000000"/>
              </w:rPr>
              <w:t>weil</w:t>
            </w:r>
            <w:proofErr w:type="gramEnd"/>
            <w:r w:rsidRPr="001D1602">
              <w:rPr>
                <w:rFonts w:ascii="Arial" w:eastAsia="Arial" w:hAnsi="Arial" w:cs="Arial"/>
                <w:color w:val="000000"/>
              </w:rPr>
              <w:t xml:space="preserve"> wir sind alles. Wir sind </w:t>
            </w:r>
          </w:p>
        </w:tc>
      </w:tr>
      <w:tr w:rsidR="0081051B" w:rsidRPr="001D1602" w14:paraId="5AC721C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0571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9AB8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das Analyseteam.  Wir / Also, diese vier Leute sind alles für unser Land. Weil </w:t>
            </w:r>
          </w:p>
        </w:tc>
      </w:tr>
      <w:tr w:rsidR="0081051B" w:rsidRPr="001D1602" w14:paraId="375182C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7BC2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A6E2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wir das im Team / Es sind nur vier Leute, die Abstimmungen sind kurz, es ist </w:t>
            </w:r>
          </w:p>
        </w:tc>
      </w:tr>
      <w:tr w:rsidR="0081051B" w:rsidRPr="001D1602" w14:paraId="1E1AE3B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3ACC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7C12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jeder, jede Kompetenz, die die Leute mitbringen, sind für die Entscheidungen </w:t>
            </w:r>
          </w:p>
        </w:tc>
      </w:tr>
      <w:tr w:rsidR="0081051B" w:rsidRPr="001D1602" w14:paraId="60EED37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ED3C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01DA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wichtig. Entscheider sind wir gemeinsam, das  /  Und auch jeder sprechfähig sein </w:t>
            </w:r>
          </w:p>
        </w:tc>
      </w:tr>
      <w:tr w:rsidR="0081051B" w:rsidRPr="001D1602" w14:paraId="42EBD9D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2FB0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53F5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muss.</w:t>
            </w:r>
          </w:p>
        </w:tc>
      </w:tr>
      <w:tr w:rsidR="0081051B" w:rsidRPr="001D1602" w14:paraId="15FC505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1539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0A81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[0:30:16.0]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Aber dann gehen wir  gerne in die Steering Group. Wenn Sie sagen, dass es </w:t>
            </w:r>
          </w:p>
        </w:tc>
      </w:tr>
      <w:tr w:rsidR="0081051B" w:rsidRPr="001D1602" w14:paraId="3D4E716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3145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0155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da mehr, also klarere Rollendefinitionen gibt.</w:t>
            </w:r>
          </w:p>
        </w:tc>
      </w:tr>
      <w:tr w:rsidR="0081051B" w:rsidRPr="001D1602" w14:paraId="5ED7C97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095D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13FC1" w14:textId="683E6058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[0:30:23.0]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Ja, da gibt es klarere Definitionen. Aktuell ist es so, dass der Lead, also </w:t>
            </w:r>
          </w:p>
        </w:tc>
      </w:tr>
      <w:tr w:rsidR="0081051B" w:rsidRPr="001D1602" w14:paraId="74DE205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8F23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FDD0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Rheinland-Pfalz, eindeutig, der Vorbereiter in dieser Sache ist. Das  auch  für </w:t>
            </w:r>
          </w:p>
        </w:tc>
      </w:tr>
      <w:tr w:rsidR="0081051B" w:rsidRPr="001D1602" w14:paraId="081D6AF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C880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BFC5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die technischen Fragen,  sprich für die finanziellen Sachen usw. weil sie den </w:t>
            </w:r>
          </w:p>
        </w:tc>
      </w:tr>
      <w:tr w:rsidR="0081051B" w:rsidRPr="001D1602" w14:paraId="287A31A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DE7F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7CA5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Lead hat, weil sie hier die zentrale Stelle, der Auskenner ist.</w:t>
            </w:r>
          </w:p>
        </w:tc>
      </w:tr>
      <w:tr w:rsidR="0081051B" w:rsidRPr="001D1602" w14:paraId="5514F15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01A3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B0A3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Er ist auch / Es ist auch im / Es sind alle Umsetzer, weil sie das, was in dem </w:t>
            </w:r>
          </w:p>
        </w:tc>
      </w:tr>
      <w:tr w:rsidR="0081051B" w:rsidRPr="001D1602" w14:paraId="7A5097C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CA53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B622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Steering Group Bereich gemacht wird, in ihrem Land umsetzten müssen.</w:t>
            </w:r>
          </w:p>
        </w:tc>
      </w:tr>
      <w:tr w:rsidR="0081051B" w:rsidRPr="001D1602" w14:paraId="7EE0AFD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C916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349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3E97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Sie sind auch alle Nutzer der Informationen, die wir ausgetauscht haben.</w:t>
            </w:r>
          </w:p>
        </w:tc>
      </w:tr>
      <w:tr w:rsidR="0081051B" w:rsidRPr="001D1602" w14:paraId="1C7B865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7554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FC95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Und sie sind alle der Entscheidungsträger. Sie sind nämlich alle das </w:t>
            </w:r>
          </w:p>
        </w:tc>
      </w:tr>
      <w:tr w:rsidR="0081051B" w:rsidRPr="001D1602" w14:paraId="42F1BC6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E786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CC58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Entscheidungsgremium. Ja?</w:t>
            </w:r>
          </w:p>
        </w:tc>
      </w:tr>
      <w:tr w:rsidR="0081051B" w:rsidRPr="001D1602" w14:paraId="512F3B1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5B3D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0A1E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Sie sind also in ihrem Land, die, die nach außen hin vertreten, was wir in der </w:t>
            </w:r>
          </w:p>
        </w:tc>
      </w:tr>
      <w:tr w:rsidR="0081051B" w:rsidRPr="001D1602" w14:paraId="38D0A6D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A88B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AD60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Steering Group vertreten haben. Und Sie müssen es auch transportieren.</w:t>
            </w:r>
          </w:p>
        </w:tc>
      </w:tr>
      <w:tr w:rsidR="0081051B" w:rsidRPr="001D1602" w14:paraId="24FA3D3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CCAF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419B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Beim Analyseteam ist es wechselhaft. Wenn / Es gibt Dinge, die gemeinsam </w:t>
            </w:r>
          </w:p>
        </w:tc>
      </w:tr>
      <w:tr w:rsidR="0081051B" w:rsidRPr="001D1602" w14:paraId="5ADFEE0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C583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187B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analysiert werden, in der Steering Group und es gibt aber auch Sachen, die nur </w:t>
            </w:r>
          </w:p>
        </w:tc>
      </w:tr>
      <w:tr w:rsidR="0081051B" w:rsidRPr="001D1602" w14:paraId="28B1C58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BD3D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9DF2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von uns analysiert werden, als Lead.</w:t>
            </w:r>
          </w:p>
        </w:tc>
      </w:tr>
      <w:tr w:rsidR="0081051B" w:rsidRPr="001D1602" w14:paraId="5B010C9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3FCB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32AE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[0:31:31.4]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1D1602">
              <w:rPr>
                <w:rFonts w:ascii="Arial" w:eastAsia="Arial" w:hAnsi="Arial" w:cs="Arial"/>
                <w:color w:val="000000"/>
              </w:rPr>
              <w:t>Und wie findet diese gemeinsame Analyse statt?</w:t>
            </w:r>
          </w:p>
        </w:tc>
      </w:tr>
      <w:tr w:rsidR="0081051B" w:rsidRPr="001D1602" w14:paraId="635367C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D240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BB6DE" w14:textId="5976DD59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[0:31:37.9]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>In der Steering Group?</w:t>
            </w:r>
          </w:p>
        </w:tc>
      </w:tr>
      <w:tr w:rsidR="0081051B" w:rsidRPr="001D1602" w14:paraId="65A9912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1CE6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848B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[0:31:40.1]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Ja.</w:t>
            </w:r>
          </w:p>
        </w:tc>
      </w:tr>
      <w:tr w:rsidR="0081051B" w:rsidRPr="001D1602" w14:paraId="364A9CA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18F3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0A805" w14:textId="3CDC747F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[0:31:41.4]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Eben in der Reflexion, wenn wir dann, die Evaluation zum Beispiel von dem </w:t>
            </w:r>
          </w:p>
        </w:tc>
      </w:tr>
      <w:tr w:rsidR="0081051B" w:rsidRPr="001D1602" w14:paraId="746CA64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7E45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0CB1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Workshop-Meeting gemacht haben. Ist die Frage, was kann man davon eben / Wenn </w:t>
            </w:r>
          </w:p>
        </w:tc>
      </w:tr>
      <w:tr w:rsidR="0081051B" w:rsidRPr="001D1602" w14:paraId="424F074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4832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77AC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wir wieder ein Workshop-Meeting machen, was kann man davon jetzt auf alle Fälle </w:t>
            </w:r>
          </w:p>
        </w:tc>
      </w:tr>
      <w:tr w:rsidR="0081051B" w:rsidRPr="001D1602" w14:paraId="363C7FD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8065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80AA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mitnehmen? Und was wären aber Dinge, die verändert werden müssten? Weil sie </w:t>
            </w:r>
          </w:p>
        </w:tc>
      </w:tr>
      <w:tr w:rsidR="0081051B" w:rsidRPr="001D1602" w14:paraId="2372DC3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1C55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C206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vielleicht nicht das so getragen haben, wie wir uns das so vorgestellt haben. </w:t>
            </w:r>
          </w:p>
        </w:tc>
      </w:tr>
      <w:tr w:rsidR="0081051B" w:rsidRPr="001D1602" w14:paraId="2B9951C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60B1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30E5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Das sind / das heißt das wird gemeinsam analysiert und dann auf der nächsten </w:t>
            </w:r>
          </w:p>
        </w:tc>
      </w:tr>
      <w:tr w:rsidR="0081051B" w:rsidRPr="001D1602" w14:paraId="16E1050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23D8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EDA1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Sitzung hoffentlich dann -  entsprechend der Evaluation -  verändert.</w:t>
            </w:r>
          </w:p>
        </w:tc>
      </w:tr>
      <w:tr w:rsidR="0081051B" w:rsidRPr="001D1602" w14:paraId="795B2AB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B06F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6B2E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[0:32:19.4]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Und wenn Sie jetzt eine Entscheidung treffen müssen. Wie wird / Also, woher </w:t>
            </w:r>
          </w:p>
        </w:tc>
      </w:tr>
      <w:tr w:rsidR="0081051B" w:rsidRPr="001D1602" w14:paraId="184F011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217D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9E5B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nehmen Sie die dafür notwendigen Informationen und Daten?</w:t>
            </w:r>
          </w:p>
        </w:tc>
      </w:tr>
      <w:tr w:rsidR="0081051B" w:rsidRPr="001D1602" w14:paraId="7EB7C51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A88A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87330" w14:textId="47BA1B90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[0:32:28.6]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>(...) Indem wir die bereitstellen.</w:t>
            </w:r>
          </w:p>
        </w:tc>
      </w:tr>
      <w:tr w:rsidR="0081051B" w:rsidRPr="001D1602" w14:paraId="4C1F6B1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0D63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7450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[0:32:35.2]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Ja, aber, wie? (lacht)</w:t>
            </w:r>
          </w:p>
        </w:tc>
      </w:tr>
      <w:tr w:rsidR="0081051B" w:rsidRPr="001D1602" w14:paraId="1A138EF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D2E7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BAF5E" w14:textId="6D4D65FA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[0:32:37.7]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Wie? </w:t>
            </w:r>
          </w:p>
        </w:tc>
      </w:tr>
      <w:tr w:rsidR="0081051B" w:rsidRPr="001D1602" w14:paraId="791D930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0E0E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05D0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[0:32:38.9]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Ja.</w:t>
            </w:r>
          </w:p>
        </w:tc>
      </w:tr>
      <w:tr w:rsidR="0081051B" w:rsidRPr="001D1602" w14:paraId="2BDDCBF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F852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44026" w14:textId="49BB876D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[0:32:39.5]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>Ja, jetzt auf der medialen Ebene oder auf der (unverständlich)?</w:t>
            </w:r>
          </w:p>
        </w:tc>
      </w:tr>
      <w:tr w:rsidR="0081051B" w:rsidRPr="001D1602" w14:paraId="1ACB5EB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5CA1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6E9F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BSC:   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                                                                        </w:t>
            </w:r>
          </w:p>
        </w:tc>
      </w:tr>
      <w:tr w:rsidR="0081051B" w:rsidRPr="001D1602" w14:paraId="624A4C2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D30C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41E4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                (unverständlich) </w:t>
            </w:r>
          </w:p>
        </w:tc>
      </w:tr>
      <w:tr w:rsidR="0081051B" w:rsidRPr="001D1602" w14:paraId="0DAFAE4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9580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1E94B" w14:textId="5BE6F1D9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[0:32:44.1]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Ja, wie gesagt. Eben  über / In der Regel über E-Mail. (...) Ja, in der </w:t>
            </w:r>
          </w:p>
        </w:tc>
      </w:tr>
      <w:tr w:rsidR="0081051B" w:rsidRPr="001D1602" w14:paraId="14D572B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E817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95C4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Regel über E-Mail. Und dann, danach als / Insbesondere als Vorbereitung für eine </w:t>
            </w:r>
          </w:p>
        </w:tc>
      </w:tr>
      <w:tr w:rsidR="0081051B" w:rsidRPr="001D1602" w14:paraId="135229F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EEAC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1269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Sitzung und dann werden die / Und dann wird darauf Bezug genommen, in der </w:t>
            </w:r>
          </w:p>
        </w:tc>
      </w:tr>
      <w:tr w:rsidR="0081051B" w:rsidRPr="001D1602" w14:paraId="6857ADD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11B6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6535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Tagesordnung und dann kommen bestimmte Dinge zur Abstimmung. Das kommt zur </w:t>
            </w:r>
          </w:p>
        </w:tc>
      </w:tr>
      <w:tr w:rsidR="0081051B" w:rsidRPr="001D1602" w14:paraId="2F91453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4A8F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1A98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Aussprache und dann zur Abstimmung.</w:t>
            </w:r>
          </w:p>
        </w:tc>
      </w:tr>
      <w:tr w:rsidR="0081051B" w:rsidRPr="001D1602" w14:paraId="69F2EE9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8DFB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381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A502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[0:33:10.8]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Okay,  und diese E-Mail, wie darf ich mir die vorstellen? Ist das "Hallo </w:t>
            </w:r>
          </w:p>
        </w:tc>
      </w:tr>
      <w:tr w:rsidR="0081051B" w:rsidRPr="001D1602" w14:paraId="7716832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9118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2DBC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Frau Schneider, das sind die notwendigen Informationen" und dann steht das in </w:t>
            </w:r>
          </w:p>
        </w:tc>
      </w:tr>
      <w:tr w:rsidR="0081051B" w:rsidRPr="001D1602" w14:paraId="41C07E6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1BCB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2AC7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der E-Mail drin? Oder</w:t>
            </w:r>
          </w:p>
        </w:tc>
      </w:tr>
      <w:tr w:rsidR="0081051B" w:rsidRPr="001D1602" w14:paraId="297C094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EB97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F02D1" w14:textId="2DA5195B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[0:33:20.8]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>Ja</w:t>
            </w:r>
          </w:p>
        </w:tc>
      </w:tr>
      <w:tr w:rsidR="0081051B" w:rsidRPr="001D1602" w14:paraId="0B38C26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CE4A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C97C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sind dann</w:t>
            </w:r>
          </w:p>
        </w:tc>
      </w:tr>
      <w:tr w:rsidR="0081051B" w:rsidRPr="001D1602" w14:paraId="1F41C48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7D4D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C547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[0:33:21.4]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1D1602">
              <w:rPr>
                <w:rFonts w:ascii="Arial" w:eastAsia="Arial" w:hAnsi="Arial" w:cs="Arial"/>
                <w:color w:val="000000"/>
              </w:rPr>
              <w:t>Anhänge? Und dann wird das in den Anhängen erklärt?</w:t>
            </w:r>
          </w:p>
        </w:tc>
      </w:tr>
      <w:tr w:rsidR="0081051B" w:rsidRPr="001D1602" w14:paraId="53CB648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C703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8CDC9" w14:textId="423AE283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[0:33:24.7]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>Beides.</w:t>
            </w:r>
          </w:p>
        </w:tc>
      </w:tr>
      <w:tr w:rsidR="0081051B" w:rsidRPr="001D1602" w14:paraId="475E90C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C2D9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EBE1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[0:33:26.4]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Okay. Und, also, wenn Sie jetzt in dieser Steering Group sind, wie werden </w:t>
            </w:r>
          </w:p>
        </w:tc>
      </w:tr>
      <w:tr w:rsidR="0081051B" w:rsidRPr="001D1602" w14:paraId="0A124B3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607A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F685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die Daten, die vorher per Mail einmal rumgeschickt worden sind. Wie werden die </w:t>
            </w:r>
          </w:p>
        </w:tc>
      </w:tr>
      <w:tr w:rsidR="0081051B" w:rsidRPr="001D1602" w14:paraId="3AAF608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D2C2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337C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dort präsentiert und diskutiert?</w:t>
            </w:r>
          </w:p>
        </w:tc>
      </w:tr>
      <w:tr w:rsidR="0081051B" w:rsidRPr="001D1602" w14:paraId="6C64F05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7CED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73B91" w14:textId="605E01D4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[0:33:46.1]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>Sagen Sie es mir gerade bitte noch mal, mein Mann ist gerade reingekommen.</w:t>
            </w:r>
          </w:p>
        </w:tc>
      </w:tr>
      <w:tr w:rsidR="0081051B" w:rsidRPr="001D1602" w14:paraId="2866F91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4D1B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EDFA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[0:33:51.4]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Ja, ja, nein, also das ist in Ordnung. Ich finde es auch selber immer </w:t>
            </w:r>
          </w:p>
        </w:tc>
      </w:tr>
      <w:tr w:rsidR="0081051B" w:rsidRPr="001D1602" w14:paraId="4233E16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E9EB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C285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schwierig, weil die Fragen sind ja auch immer relativ komplex. Also, wie werden </w:t>
            </w:r>
          </w:p>
        </w:tc>
      </w:tr>
      <w:tr w:rsidR="0081051B" w:rsidRPr="001D1602" w14:paraId="41014F5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BF44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828C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die  Informationen und Daten für die Entscheidung präsentiert und diskutiert?</w:t>
            </w:r>
          </w:p>
        </w:tc>
      </w:tr>
      <w:tr w:rsidR="0081051B" w:rsidRPr="001D1602" w14:paraId="25B65DA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D3F3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F7B9F" w14:textId="6B6B1AD2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[0:34:05.4]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Also, in der Regel ist das so, dass die eben vorab </w:t>
            </w:r>
            <w:proofErr w:type="gramStart"/>
            <w:r w:rsidRPr="001D1602">
              <w:rPr>
                <w:rFonts w:ascii="Arial" w:eastAsia="Arial" w:hAnsi="Arial" w:cs="Arial"/>
                <w:color w:val="000000"/>
              </w:rPr>
              <w:t>informiert</w:t>
            </w:r>
            <w:proofErr w:type="gramEnd"/>
            <w:r w:rsidRPr="001D1602">
              <w:rPr>
                <w:rFonts w:ascii="Arial" w:eastAsia="Arial" w:hAnsi="Arial" w:cs="Arial"/>
                <w:color w:val="000000"/>
              </w:rPr>
              <w:t xml:space="preserve"> sind über </w:t>
            </w:r>
          </w:p>
        </w:tc>
      </w:tr>
      <w:tr w:rsidR="0081051B" w:rsidRPr="001D1602" w14:paraId="442FBD7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38FC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0BE4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diese E-Mail. Dann kommt das in die Tagesordnung. Wir haben dann eine </w:t>
            </w:r>
          </w:p>
        </w:tc>
      </w:tr>
      <w:tr w:rsidR="0081051B" w:rsidRPr="001D1602" w14:paraId="1503B57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3A59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4704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Tagesordnung, die in der Regel als </w:t>
            </w:r>
            <w:proofErr w:type="spellStart"/>
            <w:r w:rsidRPr="001D1602">
              <w:rPr>
                <w:rFonts w:ascii="Arial" w:eastAsia="Arial" w:hAnsi="Arial" w:cs="Arial"/>
                <w:color w:val="000000"/>
              </w:rPr>
              <w:t>Powerpoint</w:t>
            </w:r>
            <w:proofErr w:type="spellEnd"/>
            <w:r w:rsidRPr="001D1602">
              <w:rPr>
                <w:rFonts w:ascii="Arial" w:eastAsia="Arial" w:hAnsi="Arial" w:cs="Arial"/>
                <w:color w:val="000000"/>
              </w:rPr>
              <w:t xml:space="preserve"> jeweils die einzelnen Themen, in </w:t>
            </w:r>
          </w:p>
        </w:tc>
      </w:tr>
      <w:tr w:rsidR="0081051B" w:rsidRPr="001D1602" w14:paraId="0D482A8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4C0F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B827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der </w:t>
            </w:r>
            <w:proofErr w:type="spellStart"/>
            <w:r w:rsidRPr="001D1602">
              <w:rPr>
                <w:rFonts w:ascii="Arial" w:eastAsia="Arial" w:hAnsi="Arial" w:cs="Arial"/>
                <w:color w:val="000000"/>
              </w:rPr>
              <w:t>Powerpoint</w:t>
            </w:r>
            <w:proofErr w:type="spellEnd"/>
            <w:r w:rsidRPr="001D1602">
              <w:rPr>
                <w:rFonts w:ascii="Arial" w:eastAsia="Arial" w:hAnsi="Arial" w:cs="Arial"/>
                <w:color w:val="000000"/>
              </w:rPr>
              <w:t xml:space="preserve"> die einzelnen Themen aufgreift.</w:t>
            </w:r>
          </w:p>
        </w:tc>
      </w:tr>
      <w:tr w:rsidR="0081051B" w:rsidRPr="001D1602" w14:paraId="3D75255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4521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DF60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[0:34:23.9]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Okay, einmal noch eine kurze Zwischenfrage. Die </w:t>
            </w:r>
            <w:proofErr w:type="spellStart"/>
            <w:r w:rsidRPr="001D1602">
              <w:rPr>
                <w:rFonts w:ascii="Arial" w:eastAsia="Arial" w:hAnsi="Arial" w:cs="Arial"/>
                <w:color w:val="000000"/>
              </w:rPr>
              <w:t>Powerpoint</w:t>
            </w:r>
            <w:proofErr w:type="spellEnd"/>
            <w:r w:rsidRPr="001D1602">
              <w:rPr>
                <w:rFonts w:ascii="Arial" w:eastAsia="Arial" w:hAnsi="Arial" w:cs="Arial"/>
                <w:color w:val="000000"/>
              </w:rPr>
              <w:t xml:space="preserve"> wird die vorher </w:t>
            </w:r>
          </w:p>
        </w:tc>
      </w:tr>
      <w:tr w:rsidR="0081051B" w:rsidRPr="001D1602" w14:paraId="0089A23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5710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E539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noch mal rumgeschickt, oder ist es eine Person, die die hat und dann die anderen </w:t>
            </w:r>
          </w:p>
        </w:tc>
      </w:tr>
      <w:tr w:rsidR="0081051B" w:rsidRPr="001D1602" w14:paraId="15B5CAA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11A6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FDC5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vorstellt?</w:t>
            </w:r>
          </w:p>
        </w:tc>
      </w:tr>
      <w:tr w:rsidR="0081051B" w:rsidRPr="001D1602" w14:paraId="0A42D0D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D487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182C7" w14:textId="60C2F3BA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[0:34:30.9]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Es ist so (unverständlich), dass die PowerPoint sich am Programm </w:t>
            </w:r>
            <w:proofErr w:type="gramStart"/>
            <w:r w:rsidRPr="001D1602">
              <w:rPr>
                <w:rFonts w:ascii="Arial" w:eastAsia="Arial" w:hAnsi="Arial" w:cs="Arial"/>
                <w:color w:val="000000"/>
              </w:rPr>
              <w:t>orientiert</w:t>
            </w:r>
            <w:proofErr w:type="gramEnd"/>
            <w:r w:rsidRPr="001D1602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81051B" w:rsidRPr="001D1602" w14:paraId="6AA350A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31CC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2DE9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und das Programm wird vorab rumgeschickt. Und dann die damit / Wie soll ich?/ </w:t>
            </w:r>
          </w:p>
        </w:tc>
      </w:tr>
      <w:tr w:rsidR="0081051B" w:rsidRPr="001D1602" w14:paraId="23FBF5B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AF1A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5C10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(räuspert sich) Die einzelnen Folien eben noch mal die Informationen, die auch </w:t>
            </w:r>
          </w:p>
        </w:tc>
      </w:tr>
      <w:tr w:rsidR="0081051B" w:rsidRPr="001D1602" w14:paraId="308C0C4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DB60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D413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verschickt wurden, aufnehmen, sodass sie im Plenum auch sichtbar und greifbar </w:t>
            </w:r>
          </w:p>
        </w:tc>
      </w:tr>
      <w:tr w:rsidR="0081051B" w:rsidRPr="001D1602" w14:paraId="34B0441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F373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505E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sind. Das ist die Regel.</w:t>
            </w:r>
          </w:p>
        </w:tc>
      </w:tr>
      <w:tr w:rsidR="0081051B" w:rsidRPr="001D1602" w14:paraId="59E0CAD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1D42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541F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Und dann wird entsprechend dem, was abzustimmen ist /  Also, ob es eine / Erst </w:t>
            </w:r>
          </w:p>
        </w:tc>
      </w:tr>
      <w:tr w:rsidR="0081051B" w:rsidRPr="001D1602" w14:paraId="21EB399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19A3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5946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noch eine Aussprache geben muss. Wird dann entsprechend ein Medium gesucht, wo </w:t>
            </w:r>
          </w:p>
        </w:tc>
      </w:tr>
      <w:tr w:rsidR="0081051B" w:rsidRPr="001D1602" w14:paraId="47FF85E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E221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E8EF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dann diese Aussprache stattfinden kann. Ob das jetzt in Breakout Room, Räumen in </w:t>
            </w:r>
          </w:p>
        </w:tc>
      </w:tr>
      <w:tr w:rsidR="0081051B" w:rsidRPr="001D1602" w14:paraId="11D34F2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1BA0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A6BB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Kleingruppen ist, wo dann eben gemeinsam diskutiert wird. Und das halt so, wie </w:t>
            </w:r>
          </w:p>
        </w:tc>
      </w:tr>
      <w:tr w:rsidR="0081051B" w:rsidRPr="001D1602" w14:paraId="6F61D76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F844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3334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sie das auch kennen, dann aus dem Team einen Sprecher gibt, was das Team auch </w:t>
            </w:r>
          </w:p>
        </w:tc>
      </w:tr>
      <w:tr w:rsidR="0081051B" w:rsidRPr="001D1602" w14:paraId="7DEB336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2146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5F9C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hier für Fragen, weiterführende Fragen, Anregungen usw. hat. Oder auch Kritik an </w:t>
            </w:r>
          </w:p>
        </w:tc>
      </w:tr>
      <w:tr w:rsidR="0081051B" w:rsidRPr="001D1602" w14:paraId="4BD73DC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F216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413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0339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der Vorgehensweise, oder an dem Vorschlag ist. Oder es gibt was, was wir auch </w:t>
            </w:r>
          </w:p>
        </w:tc>
      </w:tr>
      <w:tr w:rsidR="0081051B" w:rsidRPr="001D1602" w14:paraId="1FE711D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90D8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8A38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viel genutzt haben, das war ein, einfach mal so ein Brainstorming auf dem </w:t>
            </w:r>
          </w:p>
        </w:tc>
      </w:tr>
      <w:tr w:rsidR="0081051B" w:rsidRPr="001D1602" w14:paraId="0DCEFEC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4591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ACE75" w14:textId="5B5C3AEE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Etherpad, </w:t>
            </w:r>
            <w:proofErr w:type="gramStart"/>
            <w:r w:rsidRPr="001D1602">
              <w:rPr>
                <w:rFonts w:ascii="Arial" w:eastAsia="Arial" w:hAnsi="Arial" w:cs="Arial"/>
                <w:color w:val="000000"/>
              </w:rPr>
              <w:t>das</w:t>
            </w:r>
            <w:proofErr w:type="gramEnd"/>
            <w:r w:rsidRPr="001D1602">
              <w:rPr>
                <w:rFonts w:ascii="Arial" w:eastAsia="Arial" w:hAnsi="Arial" w:cs="Arial"/>
                <w:color w:val="000000"/>
              </w:rPr>
              <w:t xml:space="preserve"> man da / Oder </w:t>
            </w:r>
            <w:proofErr w:type="spellStart"/>
            <w:r w:rsidR="00565158" w:rsidRPr="001D1602">
              <w:rPr>
                <w:rFonts w:ascii="Arial" w:eastAsia="Arial" w:hAnsi="Arial" w:cs="Arial"/>
                <w:color w:val="000000"/>
              </w:rPr>
              <w:t>ZUMpad</w:t>
            </w:r>
            <w:proofErr w:type="spellEnd"/>
            <w:r w:rsidRPr="001D1602">
              <w:rPr>
                <w:rFonts w:ascii="Arial" w:eastAsia="Arial" w:hAnsi="Arial" w:cs="Arial"/>
                <w:color w:val="000000"/>
              </w:rPr>
              <w:t xml:space="preserve">, </w:t>
            </w:r>
            <w:proofErr w:type="spellStart"/>
            <w:r w:rsidRPr="001D1602">
              <w:rPr>
                <w:rFonts w:ascii="Arial" w:eastAsia="Arial" w:hAnsi="Arial" w:cs="Arial"/>
                <w:color w:val="000000"/>
              </w:rPr>
              <w:t>whatever</w:t>
            </w:r>
            <w:proofErr w:type="spellEnd"/>
            <w:r w:rsidRPr="001D1602">
              <w:rPr>
                <w:rFonts w:ascii="Arial" w:eastAsia="Arial" w:hAnsi="Arial" w:cs="Arial"/>
                <w:color w:val="000000"/>
              </w:rPr>
              <w:t xml:space="preserve"> sind / benutzten wollen. Dass das </w:t>
            </w:r>
          </w:p>
        </w:tc>
      </w:tr>
      <w:tr w:rsidR="0081051B" w:rsidRPr="001D1602" w14:paraId="2E47F1E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1BCF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B2CF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einfach mal jeder die Möglichkeit hat, sich jeder die Möglichkeit hat sich hier </w:t>
            </w:r>
          </w:p>
        </w:tc>
      </w:tr>
      <w:tr w:rsidR="0081051B" w:rsidRPr="001D1602" w14:paraId="7D30D87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7979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F349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ja wie so darzustellen und seine Überlegungen darzustellen. Und das wir dann </w:t>
            </w:r>
          </w:p>
        </w:tc>
      </w:tr>
      <w:tr w:rsidR="0081051B" w:rsidRPr="001D1602" w14:paraId="2BF2E9C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E6BF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07E8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versucht haben daraus eine Genese gemeinsam zu machen. Dass wir immer </w:t>
            </w:r>
          </w:p>
        </w:tc>
      </w:tr>
      <w:tr w:rsidR="0081051B" w:rsidRPr="001D1602" w14:paraId="7D846A5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FE80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5929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(unverständlich) hat gut funktioniert in der Regel witzigerweise.</w:t>
            </w:r>
          </w:p>
        </w:tc>
      </w:tr>
      <w:tr w:rsidR="0081051B" w:rsidRPr="001D1602" w14:paraId="44F326C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159A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892C3" w14:textId="4A65F8CC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[0:36:05.8]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Ich muss sagen, ich kann das Etherpad oder das </w:t>
            </w:r>
            <w:proofErr w:type="spellStart"/>
            <w:r w:rsidR="00565158" w:rsidRPr="001D1602">
              <w:rPr>
                <w:rFonts w:ascii="Arial" w:eastAsia="Arial" w:hAnsi="Arial" w:cs="Arial"/>
                <w:color w:val="000000"/>
              </w:rPr>
              <w:t>ZUMpad</w:t>
            </w:r>
            <w:proofErr w:type="spellEnd"/>
            <w:r w:rsidRPr="001D1602">
              <w:rPr>
                <w:rFonts w:ascii="Arial" w:eastAsia="Arial" w:hAnsi="Arial" w:cs="Arial"/>
                <w:color w:val="000000"/>
              </w:rPr>
              <w:t xml:space="preserve"> gar nicht. Können </w:t>
            </w:r>
          </w:p>
        </w:tc>
      </w:tr>
      <w:tr w:rsidR="0081051B" w:rsidRPr="001D1602" w14:paraId="25FD066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41F6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65EB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Sie mir ganz kurz erklären, was das ist?</w:t>
            </w:r>
          </w:p>
        </w:tc>
      </w:tr>
      <w:tr w:rsidR="0081051B" w:rsidRPr="001D1602" w14:paraId="65358A2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A4D9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E9277" w14:textId="3A061499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[0:36:12.8]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Das ist im Endeffekt, wenn Sie so möchten, ein Blatt Papier, ein digitales, </w:t>
            </w:r>
          </w:p>
        </w:tc>
      </w:tr>
      <w:tr w:rsidR="0081051B" w:rsidRPr="001D1602" w14:paraId="1A09CA0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24A2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4367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 auf dem alle, da kriegen alle den gleichen Link. Und dann trefft man sich da, </w:t>
            </w:r>
          </w:p>
        </w:tc>
      </w:tr>
      <w:tr w:rsidR="0081051B" w:rsidRPr="001D1602" w14:paraId="3A0CDA5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7FF6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DE73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und dann kann jeder seine Gedanken schreiben zu einer bestimmten Frage, sodass </w:t>
            </w:r>
          </w:p>
        </w:tc>
      </w:tr>
      <w:tr w:rsidR="0081051B" w:rsidRPr="001D1602" w14:paraId="130860D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0100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36B4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jeder die Möglichkeit hat / Und dann kann auch jeder sehen </w:t>
            </w:r>
            <w:proofErr w:type="spellStart"/>
            <w:r w:rsidRPr="001D1602">
              <w:rPr>
                <w:rFonts w:ascii="Arial" w:eastAsia="Arial" w:hAnsi="Arial" w:cs="Arial"/>
                <w:color w:val="000000"/>
              </w:rPr>
              <w:t>was</w:t>
            </w:r>
            <w:proofErr w:type="spellEnd"/>
            <w:r w:rsidRPr="001D1602">
              <w:rPr>
                <w:rFonts w:ascii="Arial" w:eastAsia="Arial" w:hAnsi="Arial" w:cs="Arial"/>
                <w:color w:val="000000"/>
              </w:rPr>
              <w:t xml:space="preserve">, der andere </w:t>
            </w:r>
          </w:p>
        </w:tc>
      </w:tr>
      <w:tr w:rsidR="0081051B" w:rsidRPr="001D1602" w14:paraId="2582AAF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8A36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0705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schreibt. Also, Sie sehen in dem Moment, wo sie schreiben / sehen Sie jeder hat </w:t>
            </w:r>
          </w:p>
        </w:tc>
      </w:tr>
      <w:tr w:rsidR="0081051B" w:rsidRPr="001D1602" w14:paraId="7F7B8C7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5E57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15D0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eine unterschiedliche Farbe / Und jeder sieht, was der andere sagt. Und wenn er </w:t>
            </w:r>
          </w:p>
        </w:tc>
      </w:tr>
      <w:tr w:rsidR="0081051B" w:rsidRPr="001D1602" w14:paraId="57109EB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9B6A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03E3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sieht, "Ah, das ist was ganz interessantes. Das möchte ich unterstreichen, was </w:t>
            </w:r>
          </w:p>
        </w:tc>
      </w:tr>
      <w:tr w:rsidR="0081051B" w:rsidRPr="001D1602" w14:paraId="560BA7F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6F78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1DBD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der, was er hier sagt." Dann können Sie da  darauf klicken und können da sofort </w:t>
            </w:r>
          </w:p>
        </w:tc>
      </w:tr>
      <w:tr w:rsidR="0081051B" w:rsidRPr="001D1602" w14:paraId="4F9FE36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8696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1769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Ihre Zustimmung oder ihre/ Sie haben dann quasi, ich sag es jetzt mal so,  ein, </w:t>
            </w:r>
          </w:p>
        </w:tc>
      </w:tr>
      <w:tr w:rsidR="0081051B" w:rsidRPr="001D1602" w14:paraId="2D12EE6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326F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A3E3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geschriebenes Brainstorming (unverständlich).</w:t>
            </w:r>
          </w:p>
        </w:tc>
      </w:tr>
      <w:tr w:rsidR="0081051B" w:rsidRPr="001D1602" w14:paraId="343D196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08E1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86D7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[0:36:55.9]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Und sieht man dabei</w:t>
            </w:r>
          </w:p>
        </w:tc>
      </w:tr>
      <w:tr w:rsidR="0081051B" w:rsidRPr="001D1602" w14:paraId="31620A7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502E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C1F86" w14:textId="3E6C5D31" w:rsidR="0081051B" w:rsidRPr="001D1602" w:rsidRDefault="00A7212B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="00E40C65" w:rsidRPr="001D1602">
              <w:rPr>
                <w:rFonts w:ascii="Arial" w:eastAsia="Arial" w:hAnsi="Arial" w:cs="Arial"/>
                <w:color w:val="000000"/>
              </w:rPr>
              <w:t xml:space="preserve">(unverständlich) </w:t>
            </w:r>
          </w:p>
        </w:tc>
      </w:tr>
      <w:tr w:rsidR="0081051B" w:rsidRPr="001D1602" w14:paraId="5A17E18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8F05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A1E4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[0:36:57.2]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wer die, die Vorschläge macht? Oder ist das </w:t>
            </w:r>
          </w:p>
        </w:tc>
      </w:tr>
      <w:tr w:rsidR="0081051B" w:rsidRPr="001D1602" w14:paraId="7F83DDC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4F00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94EE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[0:36:59.6]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1D1602">
              <w:rPr>
                <w:rFonts w:ascii="Arial" w:eastAsia="Arial" w:hAnsi="Arial" w:cs="Arial"/>
                <w:color w:val="000000"/>
              </w:rPr>
              <w:t>anonym?</w:t>
            </w:r>
          </w:p>
        </w:tc>
      </w:tr>
      <w:tr w:rsidR="0081051B" w:rsidRPr="001D1602" w14:paraId="7F9E36C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F5B6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1747A" w14:textId="55F568F7" w:rsidR="0081051B" w:rsidRPr="001D1602" w:rsidRDefault="00A7212B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="00E40C65" w:rsidRPr="001D1602">
              <w:rPr>
                <w:rFonts w:ascii="Arial" w:eastAsia="Arial" w:hAnsi="Arial" w:cs="Arial"/>
                <w:color w:val="000000"/>
              </w:rPr>
              <w:t>Ja, ja.</w:t>
            </w:r>
          </w:p>
        </w:tc>
      </w:tr>
      <w:tr w:rsidR="0081051B" w:rsidRPr="001D1602" w14:paraId="360036E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92A9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358BE" w14:textId="2A92550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[0:37:00.1]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Die Farben sind zugeordnet. Die können das dann auch (räuspert sich) so </w:t>
            </w:r>
          </w:p>
        </w:tc>
      </w:tr>
      <w:tr w:rsidR="0081051B" w:rsidRPr="001D1602" w14:paraId="418703F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8345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D767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machen, dass sie die Teilnehmer bitten, weil sie nicht / Also, Sie können auf </w:t>
            </w:r>
          </w:p>
        </w:tc>
      </w:tr>
      <w:tr w:rsidR="0081051B" w:rsidRPr="001D1602" w14:paraId="4BEF3EB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08FF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00A7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der einen Seite mit farblich gekennzeichnet eintragen. Das wird von Lehrern </w:t>
            </w:r>
          </w:p>
        </w:tc>
      </w:tr>
      <w:tr w:rsidR="0081051B" w:rsidRPr="001D1602" w14:paraId="0892A42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6D6F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28B3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nicht so gern gemacht, weil damit ein Name in </w:t>
            </w:r>
            <w:proofErr w:type="spellStart"/>
            <w:r w:rsidRPr="001D1602">
              <w:rPr>
                <w:rFonts w:ascii="Arial" w:eastAsia="Arial" w:hAnsi="Arial" w:cs="Arial"/>
                <w:color w:val="000000"/>
              </w:rPr>
              <w:t>in</w:t>
            </w:r>
            <w:proofErr w:type="spellEnd"/>
            <w:r w:rsidRPr="001D1602">
              <w:rPr>
                <w:rFonts w:ascii="Arial" w:eastAsia="Arial" w:hAnsi="Arial" w:cs="Arial"/>
                <w:color w:val="000000"/>
              </w:rPr>
              <w:t xml:space="preserve"> diesem Etherpad steht. Ja,  </w:t>
            </w:r>
          </w:p>
        </w:tc>
      </w:tr>
      <w:tr w:rsidR="0081051B" w:rsidRPr="001D1602" w14:paraId="3B6E7D1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F4AD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73DE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(unverständlich), die Vereinbarung, dass man Kürzel nimmt, da / Und es ist klar, </w:t>
            </w:r>
          </w:p>
        </w:tc>
      </w:tr>
      <w:tr w:rsidR="0081051B" w:rsidRPr="001D1602" w14:paraId="513538C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1C1C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3FB1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wer dieses Kürzel ist. Dann kann jeder da tippen und direkt sich an dem </w:t>
            </w:r>
          </w:p>
        </w:tc>
      </w:tr>
      <w:tr w:rsidR="0081051B" w:rsidRPr="001D1602" w14:paraId="66D9549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F77A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DB08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Austausch beteiligen. Das ist das. Das ist sehr schön, weil man eben direkt auf </w:t>
            </w:r>
          </w:p>
        </w:tc>
      </w:tr>
      <w:tr w:rsidR="0081051B" w:rsidRPr="001D1602" w14:paraId="3889B35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E8B1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A6BE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einen Kollegen eingehen kann, was manchmal im Online-Plenum nicht so einfach ist,</w:t>
            </w:r>
          </w:p>
        </w:tc>
      </w:tr>
      <w:tr w:rsidR="0081051B" w:rsidRPr="001D1602" w14:paraId="0567332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1DC3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445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9C1A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 weil ja bis man drankommt, so quasi / Ist / Das ist wie bei großen Sitzungen im </w:t>
            </w:r>
          </w:p>
        </w:tc>
      </w:tr>
      <w:tr w:rsidR="0081051B" w:rsidRPr="001D1602" w14:paraId="2AD4105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2594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8BBA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Verein auch bei in bei Live-Sitzungen, ja? Bis man die Hand, dann die </w:t>
            </w:r>
          </w:p>
        </w:tc>
      </w:tr>
      <w:tr w:rsidR="0081051B" w:rsidRPr="001D1602" w14:paraId="6B6ED88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2F00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F3F5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Rednerfolge hat, dann / Sodass hat (unverständlich).</w:t>
            </w:r>
          </w:p>
        </w:tc>
      </w:tr>
      <w:tr w:rsidR="0081051B" w:rsidRPr="001D1602" w14:paraId="3AC3318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5BC0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A9A6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[0:37:50.3]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Ja, dann sind die schon weiter (lacht)</w:t>
            </w:r>
          </w:p>
        </w:tc>
      </w:tr>
      <w:tr w:rsidR="0081051B" w:rsidRPr="001D1602" w14:paraId="0283BE6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09B8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C6C4E" w14:textId="5B65A0A6" w:rsidR="0081051B" w:rsidRPr="001D1602" w:rsidRDefault="00A7212B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="00E40C65" w:rsidRPr="001D1602">
              <w:rPr>
                <w:rFonts w:ascii="Arial" w:eastAsia="Arial" w:hAnsi="Arial" w:cs="Arial"/>
                <w:color w:val="000000"/>
              </w:rPr>
              <w:t xml:space="preserve">(unverständlich) </w:t>
            </w:r>
          </w:p>
        </w:tc>
      </w:tr>
      <w:tr w:rsidR="0081051B" w:rsidRPr="001D1602" w14:paraId="71A9C46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B8B7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25A95" w14:textId="3E24CE65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[0:37:53.0]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1D1602">
              <w:rPr>
                <w:rFonts w:ascii="Arial" w:eastAsia="Arial" w:hAnsi="Arial" w:cs="Arial"/>
                <w:color w:val="000000"/>
              </w:rPr>
              <w:t>(unverständlich)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Und dann hat sich auch als ganz gut erwiesen reaktive </w:t>
            </w:r>
          </w:p>
        </w:tc>
      </w:tr>
      <w:tr w:rsidR="0081051B" w:rsidRPr="001D1602" w14:paraId="4132D09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02E5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F46F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Sachen zu machen, auch für das Whiteboard zum Beispiel. Aber wir haben </w:t>
            </w:r>
          </w:p>
        </w:tc>
      </w:tr>
      <w:tr w:rsidR="0081051B" w:rsidRPr="001D1602" w14:paraId="4335B12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82C4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8A02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/(räuspert sich) Entschuldigung. (hustet)</w:t>
            </w:r>
          </w:p>
        </w:tc>
      </w:tr>
      <w:tr w:rsidR="0081051B" w:rsidRPr="001D1602" w14:paraId="65F04B5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9A75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598B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[0:38:05.5]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Alles in Ordnung. Holen Sie sich ruhig ein Glas Wasser oder so. Das ist / </w:t>
            </w:r>
          </w:p>
        </w:tc>
      </w:tr>
      <w:tr w:rsidR="0081051B" w:rsidRPr="001D1602" w14:paraId="6970B95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8396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EFF9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Sie dürfen auch was trinken.</w:t>
            </w:r>
          </w:p>
        </w:tc>
      </w:tr>
      <w:tr w:rsidR="0081051B" w:rsidRPr="001D1602" w14:paraId="106D953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25AB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F668A" w14:textId="4398A99F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[0:38:10.2]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Wo sind wir jetzt hin? Was wollte ich jetzt noch sagen? Weil wir hatten / </w:t>
            </w:r>
          </w:p>
        </w:tc>
      </w:tr>
      <w:tr w:rsidR="0081051B" w:rsidRPr="001D1602" w14:paraId="6CBB8F6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2846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EFF7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Der hat / Dieses Etherpad, dieses andere was ich gesagt habe, was wir auch /</w:t>
            </w:r>
          </w:p>
        </w:tc>
      </w:tr>
      <w:tr w:rsidR="0081051B" w:rsidRPr="001D1602" w14:paraId="57F15BF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A844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20B88" w14:textId="244BE69C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[0:38:15.8]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proofErr w:type="spellStart"/>
            <w:r w:rsidR="00565158" w:rsidRPr="001D1602">
              <w:rPr>
                <w:rFonts w:ascii="Arial" w:eastAsia="Arial" w:hAnsi="Arial" w:cs="Arial"/>
                <w:color w:val="000000"/>
              </w:rPr>
              <w:t>ZUMpad</w:t>
            </w:r>
            <w:proofErr w:type="spellEnd"/>
            <w:r w:rsidRPr="001D1602">
              <w:rPr>
                <w:rFonts w:ascii="Arial" w:eastAsia="Arial" w:hAnsi="Arial" w:cs="Arial"/>
                <w:color w:val="000000"/>
              </w:rPr>
              <w:t xml:space="preserve">? </w:t>
            </w:r>
          </w:p>
        </w:tc>
      </w:tr>
      <w:tr w:rsidR="0081051B" w:rsidRPr="001D1602" w14:paraId="4576921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1DA5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2EE24" w14:textId="4A1F3496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[0:38:16.2]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>Sorry?</w:t>
            </w:r>
          </w:p>
        </w:tc>
      </w:tr>
      <w:tr w:rsidR="0081051B" w:rsidRPr="001D1602" w14:paraId="165C264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EC92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8D83B" w14:textId="765D0886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[0:38:17.5]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proofErr w:type="spellStart"/>
            <w:r w:rsidR="00565158" w:rsidRPr="001D1602">
              <w:rPr>
                <w:rFonts w:ascii="Arial" w:eastAsia="Arial" w:hAnsi="Arial" w:cs="Arial"/>
                <w:color w:val="000000"/>
              </w:rPr>
              <w:t>ZUMpad</w:t>
            </w:r>
            <w:proofErr w:type="spellEnd"/>
            <w:r w:rsidRPr="001D1602">
              <w:rPr>
                <w:rFonts w:ascii="Arial" w:eastAsia="Arial" w:hAnsi="Arial" w:cs="Arial"/>
                <w:color w:val="000000"/>
              </w:rPr>
              <w:t>, haben Sie eben noch gesagt.</w:t>
            </w:r>
          </w:p>
        </w:tc>
      </w:tr>
      <w:tr w:rsidR="0081051B" w:rsidRPr="001D1602" w14:paraId="0EFE31D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5394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31735" w14:textId="72BCD743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[0:38:19.3]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Ja, aber das </w:t>
            </w:r>
            <w:proofErr w:type="spellStart"/>
            <w:r w:rsidR="00565158" w:rsidRPr="001D1602">
              <w:rPr>
                <w:rFonts w:ascii="Arial" w:eastAsia="Arial" w:hAnsi="Arial" w:cs="Arial"/>
                <w:color w:val="000000"/>
              </w:rPr>
              <w:t>ZUMpad</w:t>
            </w:r>
            <w:proofErr w:type="spellEnd"/>
            <w:r w:rsidRPr="001D1602">
              <w:rPr>
                <w:rFonts w:ascii="Arial" w:eastAsia="Arial" w:hAnsi="Arial" w:cs="Arial"/>
                <w:color w:val="000000"/>
              </w:rPr>
              <w:t>, das funktioniert gleich wie das</w:t>
            </w:r>
          </w:p>
        </w:tc>
      </w:tr>
      <w:tr w:rsidR="0081051B" w:rsidRPr="001D1602" w14:paraId="3A7BE9E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B841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71E8D" w14:textId="122EE506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[0:38:20.7]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>Etherpad.</w:t>
            </w:r>
          </w:p>
        </w:tc>
      </w:tr>
      <w:tr w:rsidR="0081051B" w:rsidRPr="001D1602" w14:paraId="07CA18D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9253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5E18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Gleiche? Okay.</w:t>
            </w:r>
          </w:p>
        </w:tc>
      </w:tr>
      <w:tr w:rsidR="0081051B" w:rsidRPr="001D1602" w14:paraId="71A9950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7C24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5E7C6" w14:textId="36EE46D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[0:38:21.2]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>Ja, ja, das ist /</w:t>
            </w:r>
          </w:p>
        </w:tc>
      </w:tr>
      <w:tr w:rsidR="0081051B" w:rsidRPr="001D1602" w14:paraId="5942B95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748A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ABBC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1D1602">
              <w:rPr>
                <w:rFonts w:ascii="Arial" w:eastAsia="Arial" w:hAnsi="Arial" w:cs="Arial"/>
                <w:color w:val="000000"/>
              </w:rPr>
              <w:t>Und das ist /</w:t>
            </w:r>
          </w:p>
        </w:tc>
      </w:tr>
      <w:tr w:rsidR="0081051B" w:rsidRPr="001D1602" w14:paraId="43D514F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CA4E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F268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[0:38:22.3]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dann diese reaktive Sachen?  Da haben Sie dann das Whiteboard gerade </w:t>
            </w:r>
          </w:p>
        </w:tc>
      </w:tr>
      <w:tr w:rsidR="0081051B" w:rsidRPr="001D1602" w14:paraId="73B44CC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2AD2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9DEC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genannt. Und dann haben wir, Sie aber aufgehört zu reden (lacht).</w:t>
            </w:r>
          </w:p>
        </w:tc>
      </w:tr>
      <w:tr w:rsidR="0081051B" w:rsidRPr="001D1602" w14:paraId="58BC07B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39D3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2C569" w14:textId="6CFF196F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[0:38:28.6]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Ja genau, und ich muss Ihnen gerade sagen. Ich habe gerade einen Blackout. </w:t>
            </w:r>
          </w:p>
        </w:tc>
      </w:tr>
      <w:tr w:rsidR="0081051B" w:rsidRPr="001D1602" w14:paraId="22B439F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1B92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8B85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Es war noch etwas, was wir viel benutzt haben und Sie sie glauben nicht. Mir </w:t>
            </w:r>
          </w:p>
        </w:tc>
      </w:tr>
      <w:tr w:rsidR="0081051B" w:rsidRPr="001D1602" w14:paraId="49FE968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0B58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2205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fällt es gerade nicht ein (lacht).</w:t>
            </w:r>
          </w:p>
        </w:tc>
      </w:tr>
      <w:tr w:rsidR="0081051B" w:rsidRPr="001D1602" w14:paraId="593B3BA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1570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4011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[0:38:35.6]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1D1602">
              <w:rPr>
                <w:rFonts w:ascii="Arial" w:eastAsia="Arial" w:hAnsi="Arial" w:cs="Arial"/>
                <w:color w:val="000000"/>
              </w:rPr>
              <w:t>(unverständlich)</w:t>
            </w:r>
          </w:p>
        </w:tc>
      </w:tr>
      <w:tr w:rsidR="0081051B" w:rsidRPr="001D1602" w14:paraId="648015F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D580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5F762" w14:textId="678337E6" w:rsidR="0081051B" w:rsidRPr="001D1602" w:rsidRDefault="00A7212B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="00E40C65" w:rsidRPr="001D1602">
              <w:rPr>
                <w:rFonts w:ascii="Arial" w:eastAsia="Arial" w:hAnsi="Arial" w:cs="Arial"/>
                <w:color w:val="000000"/>
              </w:rPr>
              <w:t>Ich komme gleich</w:t>
            </w:r>
          </w:p>
        </w:tc>
      </w:tr>
      <w:tr w:rsidR="0081051B" w:rsidRPr="001D1602" w14:paraId="3A779C1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844E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84263" w14:textId="30B427B3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[0:38:36.2]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>gleich  darauf. Ich komm gleich  darauf.</w:t>
            </w:r>
          </w:p>
        </w:tc>
      </w:tr>
      <w:tr w:rsidR="0081051B" w:rsidRPr="001D1602" w14:paraId="3869278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C0D2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2439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[0:38:37.4]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Ja, wenn nicht, schreiben Sie mir das einfach schnell.</w:t>
            </w:r>
          </w:p>
        </w:tc>
      </w:tr>
      <w:tr w:rsidR="0081051B" w:rsidRPr="001D1602" w14:paraId="6DF10AF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DDD6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47CB5" w14:textId="32299F29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[0:38:39.6]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Ja, wir haben genau. Nein, was wir auch viel genutzt haben, das sind die </w:t>
            </w:r>
          </w:p>
        </w:tc>
      </w:tr>
      <w:tr w:rsidR="0081051B" w:rsidRPr="001D1602" w14:paraId="720565E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F609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8F17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Breakout Rooms, weil die natürlich dann auch, die eben das ermöglichen, dass man </w:t>
            </w:r>
          </w:p>
        </w:tc>
      </w:tr>
      <w:tr w:rsidR="0081051B" w:rsidRPr="001D1602" w14:paraId="6FFAADD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36E2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5347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zeitlich begrenzt in kleinen Gruppen intensiv diskutieren kann. Und dann das </w:t>
            </w:r>
          </w:p>
        </w:tc>
      </w:tr>
      <w:tr w:rsidR="0081051B" w:rsidRPr="001D1602" w14:paraId="723CE34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B1D0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477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5FB0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zusammentragen kann. Und dann daraus eine Genese machen.</w:t>
            </w:r>
          </w:p>
        </w:tc>
      </w:tr>
      <w:tr w:rsidR="0081051B" w:rsidRPr="001D1602" w14:paraId="2106E37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83EE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15C8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[0:38:56.4]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Und genau, also Sie haben ja gerade eben gesagt, man hat ja die Möglichkeit </w:t>
            </w:r>
          </w:p>
        </w:tc>
      </w:tr>
      <w:tr w:rsidR="0081051B" w:rsidRPr="001D1602" w14:paraId="7587E9C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0DFA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04BC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dieses Brainstorming zu machen. Und langsam aber sicher in diesem Brainstorming </w:t>
            </w:r>
          </w:p>
        </w:tc>
      </w:tr>
      <w:tr w:rsidR="0081051B" w:rsidRPr="001D1602" w14:paraId="7B2FBFB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08B5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ED28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werden ja dann Ideen präsentiert, aber daraus müssen ja auch die </w:t>
            </w:r>
          </w:p>
        </w:tc>
      </w:tr>
      <w:tr w:rsidR="0081051B" w:rsidRPr="001D1602" w14:paraId="31AB2BC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9AEA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F513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Entscheidungsalternativen erstellt werden. Und ich interessiere mich /  Wie </w:t>
            </w:r>
          </w:p>
        </w:tc>
      </w:tr>
      <w:tr w:rsidR="0081051B" w:rsidRPr="001D1602" w14:paraId="513CB2D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C579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979A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passiert das? Also, Sie haben diese Ideen und wie entscheidet man "Das wäre ein </w:t>
            </w:r>
          </w:p>
        </w:tc>
      </w:tr>
      <w:tr w:rsidR="0081051B" w:rsidRPr="001D1602" w14:paraId="0E4BE94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4C9C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DA69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möglicher Weg?", "Das könnten wir machen", oder "Das könnten wir machen"`?</w:t>
            </w:r>
          </w:p>
        </w:tc>
      </w:tr>
      <w:tr w:rsidR="0081051B" w:rsidRPr="001D1602" w14:paraId="6086645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0681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4F48B" w14:textId="7DDA5D3D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[0:39:27.7]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Also, das ist das, was ich gerade versucht habe, mit Genese zu sagen, also </w:t>
            </w:r>
          </w:p>
        </w:tc>
      </w:tr>
      <w:tr w:rsidR="0081051B" w:rsidRPr="001D1602" w14:paraId="13D3A1D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35FF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4D60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/</w:t>
            </w:r>
          </w:p>
        </w:tc>
      </w:tr>
      <w:tr w:rsidR="0081051B" w:rsidRPr="001D1602" w14:paraId="365F5A9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459A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0E78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[0:39:30.1]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Ah okay</w:t>
            </w:r>
          </w:p>
        </w:tc>
      </w:tr>
      <w:tr w:rsidR="0081051B" w:rsidRPr="001D1602" w14:paraId="3736309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4562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A38EA" w14:textId="2277F59E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[0:39:32.4]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Es kommt dann in der Regel/ In der Regel/ also es sind ja nicht Tausend </w:t>
            </w:r>
          </w:p>
        </w:tc>
      </w:tr>
      <w:tr w:rsidR="0081051B" w:rsidRPr="001D1602" w14:paraId="2D059CC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2071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5C93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Sitzungen gewesen.  Aber wissen Sie halt, wird sind da so vorgegangen, das </w:t>
            </w:r>
          </w:p>
        </w:tc>
      </w:tr>
      <w:tr w:rsidR="0081051B" w:rsidRPr="001D1602" w14:paraId="5007F60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D191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7B50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(unverständlich) egal, woher jetzt die unterschiedlichen Tendenzen kamen / Wo </w:t>
            </w:r>
          </w:p>
        </w:tc>
      </w:tr>
      <w:tr w:rsidR="0081051B" w:rsidRPr="001D1602" w14:paraId="3849809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63E6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43F9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diese Tendenzen dann zusammengefasst haben, in verschiedene Handlungsoptionen, </w:t>
            </w:r>
          </w:p>
        </w:tc>
      </w:tr>
      <w:tr w:rsidR="0081051B" w:rsidRPr="001D1602" w14:paraId="0DB8534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6114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2433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um jetzt Ihren Sprachgebrauch zu nehmen,. Was da / Und die auch definiert haben, </w:t>
            </w:r>
          </w:p>
        </w:tc>
      </w:tr>
      <w:tr w:rsidR="0081051B" w:rsidRPr="001D1602" w14:paraId="6874F68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0295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E677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weil das ist wichtig. Weil, es ja dann halt zur Abstimmung kommt und wir müssen </w:t>
            </w:r>
          </w:p>
        </w:tc>
      </w:tr>
      <w:tr w:rsidR="0081051B" w:rsidRPr="001D1602" w14:paraId="50A7827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1B9B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F395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uns ja dann darauf einigen "Wie wollen wir vorgehen?" Und da muss ja jeder </w:t>
            </w:r>
          </w:p>
        </w:tc>
      </w:tr>
      <w:tr w:rsidR="0081051B" w:rsidRPr="001D1602" w14:paraId="102A7A6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5E4F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E366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mitgehen können.</w:t>
            </w:r>
          </w:p>
        </w:tc>
      </w:tr>
      <w:tr w:rsidR="0081051B" w:rsidRPr="001D1602" w14:paraId="64879E1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722A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93AF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Also müssen wir verbal festlegen, "Was heißt das?" ja? Und das wurde dann eben </w:t>
            </w:r>
          </w:p>
        </w:tc>
      </w:tr>
      <w:tr w:rsidR="0081051B" w:rsidRPr="001D1602" w14:paraId="4C4C6D0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9F24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0D15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gemeinschaftlich fixiert. Da ist immer einer, der das übernimmt bei der </w:t>
            </w:r>
          </w:p>
        </w:tc>
      </w:tr>
      <w:tr w:rsidR="0081051B" w:rsidRPr="001D1602" w14:paraId="0FC48F8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028D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CBFB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Formulierung. Ja? Und dann wird das eben abgestimmt. Und dann /</w:t>
            </w:r>
          </w:p>
        </w:tc>
      </w:tr>
      <w:tr w:rsidR="0081051B" w:rsidRPr="001D1602" w14:paraId="7BA0091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1F32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AB85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[0:40:18.6]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Und wie wird das </w:t>
            </w:r>
          </w:p>
        </w:tc>
      </w:tr>
      <w:tr w:rsidR="0081051B" w:rsidRPr="001D1602" w14:paraId="3693C7E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A0D3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946F3" w14:textId="4DE8842B" w:rsidR="0081051B" w:rsidRPr="001D1602" w:rsidRDefault="00A7212B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="00E40C65" w:rsidRPr="001D1602">
              <w:rPr>
                <w:rFonts w:ascii="Arial" w:eastAsia="Arial" w:hAnsi="Arial" w:cs="Arial"/>
                <w:color w:val="000000"/>
              </w:rPr>
              <w:t>Und dann entscheidet halt</w:t>
            </w:r>
          </w:p>
        </w:tc>
      </w:tr>
      <w:tr w:rsidR="0081051B" w:rsidRPr="001D1602" w14:paraId="40B0513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974E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7EA9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[0:40:19.4]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1D1602">
              <w:rPr>
                <w:rFonts w:ascii="Arial" w:eastAsia="Arial" w:hAnsi="Arial" w:cs="Arial"/>
                <w:color w:val="000000"/>
              </w:rPr>
              <w:t>fixiert?</w:t>
            </w:r>
          </w:p>
        </w:tc>
      </w:tr>
      <w:tr w:rsidR="0081051B" w:rsidRPr="001D1602" w14:paraId="5B243A1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79B9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7F08D" w14:textId="20BC12BB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[0:40:20.3]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>Wie bitte?</w:t>
            </w:r>
          </w:p>
        </w:tc>
      </w:tr>
      <w:tr w:rsidR="0081051B" w:rsidRPr="001D1602" w14:paraId="34A18BA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69C7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E507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[0:40:21.0]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Wie das fixiert wird? Wenn Sie sagen /</w:t>
            </w:r>
          </w:p>
        </w:tc>
      </w:tr>
      <w:tr w:rsidR="0081051B" w:rsidRPr="001D1602" w14:paraId="37F31BD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7FFE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21B02" w14:textId="7F746343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[0:40:24.3]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>Schriftlich, schriftlich</w:t>
            </w:r>
          </w:p>
        </w:tc>
      </w:tr>
      <w:tr w:rsidR="0081051B" w:rsidRPr="001D1602" w14:paraId="62293AD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06B6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5869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[0:40:25.9]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Schriftlich. Und das ist dann / Wird das in den Chat geschrieben, oder wie </w:t>
            </w:r>
          </w:p>
        </w:tc>
      </w:tr>
      <w:tr w:rsidR="0081051B" w:rsidRPr="001D1602" w14:paraId="699FE82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2A70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F042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darf ich mir das vorstellen?</w:t>
            </w:r>
          </w:p>
        </w:tc>
      </w:tr>
      <w:tr w:rsidR="0081051B" w:rsidRPr="001D1602" w14:paraId="0900470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9BD5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09927" w14:textId="38BA5729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[0:40:29.8]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in den Chat geschrieben, oder direkt eben über auch über Etherpad haben wir </w:t>
            </w:r>
          </w:p>
        </w:tc>
      </w:tr>
      <w:tr w:rsidR="0081051B" w:rsidRPr="001D1602" w14:paraId="594E2EA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0E96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6C77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es schon gemacht, dann /</w:t>
            </w:r>
          </w:p>
        </w:tc>
      </w:tr>
      <w:tr w:rsidR="0081051B" w:rsidRPr="001D1602" w14:paraId="4295977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0155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F29D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Ja. Und dann wurde es im wahrsten Sinne des Wortes jetzt, wie man das jetzt </w:t>
            </w:r>
          </w:p>
        </w:tc>
      </w:tr>
      <w:tr w:rsidR="0081051B" w:rsidRPr="001D1602" w14:paraId="7E0030B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F9E9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509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31CA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vielleicht auch aus dem Verein (unverständlich) wird es abgenickt. ja, also: "Ja,</w:t>
            </w:r>
          </w:p>
        </w:tc>
      </w:tr>
      <w:tr w:rsidR="0081051B" w:rsidRPr="001D1602" w14:paraId="33AFA0A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A308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486A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  Option (klatscht) 3 (klatscht) ist die, die wir für uns alle" / Hat die </w:t>
            </w:r>
          </w:p>
        </w:tc>
      </w:tr>
      <w:tr w:rsidR="0081051B" w:rsidRPr="001D1602" w14:paraId="68CFEA0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3A9B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1E8E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meisten, hat die meisten Ja-Stimmen. Ja?</w:t>
            </w:r>
          </w:p>
        </w:tc>
      </w:tr>
      <w:tr w:rsidR="0081051B" w:rsidRPr="001D1602" w14:paraId="5EC9081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337F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7A60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[0:40:52.6]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1D1602">
              <w:rPr>
                <w:rFonts w:ascii="Arial" w:eastAsia="Arial" w:hAnsi="Arial" w:cs="Arial"/>
                <w:color w:val="000000"/>
              </w:rPr>
              <w:t>Ah, okay.</w:t>
            </w:r>
          </w:p>
        </w:tc>
      </w:tr>
      <w:tr w:rsidR="0081051B" w:rsidRPr="001D1602" w14:paraId="08A0A9A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891B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A927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[0:40:53.2]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Genau, dann sind wir schon am nächsten Punkt, und zwar den Entscheidungen. </w:t>
            </w:r>
          </w:p>
        </w:tc>
      </w:tr>
      <w:tr w:rsidR="0081051B" w:rsidRPr="001D1602" w14:paraId="120B2A8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A4DA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0F60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Also, wie genau läuft dieser Entscheidungsprozess ab? Also es klingt ja schon so,</w:t>
            </w:r>
          </w:p>
        </w:tc>
      </w:tr>
      <w:tr w:rsidR="0081051B" w:rsidRPr="001D1602" w14:paraId="00C00B9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B81E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2E38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 als seien alle gefragt und heben die dann alle ihre Hände oder wie / Woher </w:t>
            </w:r>
          </w:p>
        </w:tc>
      </w:tr>
      <w:tr w:rsidR="0081051B" w:rsidRPr="001D1602" w14:paraId="566F6BF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8526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E110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kommen die Ja-Stimmen?</w:t>
            </w:r>
          </w:p>
        </w:tc>
      </w:tr>
      <w:tr w:rsidR="0081051B" w:rsidRPr="001D1602" w14:paraId="5F54478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EC93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90F13" w14:textId="46A605FB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[0:41:10.3]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Das ist in der Regel bei uns noch sehr / Also, wir sagen "Ja". Also, wir </w:t>
            </w:r>
          </w:p>
        </w:tc>
      </w:tr>
      <w:tr w:rsidR="0081051B" w:rsidRPr="001D1602" w14:paraId="1FE6878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9218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7C17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heben keine Hände virtuell, sondern wir fragen ab. Wir fragen ab. Wir fragen </w:t>
            </w:r>
          </w:p>
        </w:tc>
      </w:tr>
      <w:tr w:rsidR="0081051B" w:rsidRPr="001D1602" w14:paraId="320C8D2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A9CB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ADB5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manchmal auch dann ganz konkret die Länder ab. "Wie ist es? Die spanische Gruppe,</w:t>
            </w:r>
          </w:p>
        </w:tc>
      </w:tr>
      <w:tr w:rsidR="0081051B" w:rsidRPr="001D1602" w14:paraId="11A0DB5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05CD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5D8F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 d'accord mit der Sache?", "Die polnische Gruppe, d'accord mit der Sache?"</w:t>
            </w:r>
          </w:p>
        </w:tc>
      </w:tr>
      <w:tr w:rsidR="0081051B" w:rsidRPr="001D1602" w14:paraId="1550FCB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C46A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EE2D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Wir versuchen es schon sehr / Also /  Sie kennen ja den Titel, denke ich des </w:t>
            </w:r>
          </w:p>
        </w:tc>
      </w:tr>
      <w:tr w:rsidR="0081051B" w:rsidRPr="001D1602" w14:paraId="1DC0C79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CC60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720C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Prozess, des / Da geht es ja um Partizipation. Und wir versuchen das in allen </w:t>
            </w:r>
          </w:p>
        </w:tc>
      </w:tr>
      <w:tr w:rsidR="0081051B" w:rsidRPr="001D1602" w14:paraId="7C1E119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58AC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AB4F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Ebenen so gut wie möglich zu leben. Also, auch die Schulen, versuchen das so gut </w:t>
            </w:r>
          </w:p>
        </w:tc>
      </w:tr>
      <w:tr w:rsidR="0081051B" w:rsidRPr="001D1602" w14:paraId="44DB061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4E8B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0132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wie möglich zu leben, also das so partizipativ mit den Schülern zu machen, wie </w:t>
            </w:r>
          </w:p>
        </w:tc>
      </w:tr>
      <w:tr w:rsidR="0081051B" w:rsidRPr="001D1602" w14:paraId="0BA13EC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4D12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8C59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es geht. </w:t>
            </w:r>
          </w:p>
        </w:tc>
      </w:tr>
      <w:tr w:rsidR="0081051B" w:rsidRPr="001D1602" w14:paraId="14BF9A4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2E53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01EE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Ja. Und, aber das Handheben virtuell funktioniert es eben nur manchmal. Und bei </w:t>
            </w:r>
          </w:p>
        </w:tc>
      </w:tr>
      <w:tr w:rsidR="0081051B" w:rsidRPr="001D1602" w14:paraId="4135F8E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D8AE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5965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BBB funktioniert es bei mir gar nicht. Das /</w:t>
            </w:r>
          </w:p>
        </w:tc>
      </w:tr>
      <w:tr w:rsidR="0081051B" w:rsidRPr="001D1602" w14:paraId="02C45C9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97EB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F2E69" w14:textId="3DD30E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[0:42:08.5]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>Deshalb (unverständlich)</w:t>
            </w:r>
          </w:p>
        </w:tc>
      </w:tr>
      <w:tr w:rsidR="0081051B" w:rsidRPr="001D1602" w14:paraId="7A87A56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1F79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3F55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1D1602">
              <w:rPr>
                <w:rFonts w:ascii="Arial" w:eastAsia="Arial" w:hAnsi="Arial" w:cs="Arial"/>
                <w:color w:val="000000"/>
              </w:rPr>
              <w:t>(lacht)</w:t>
            </w:r>
          </w:p>
        </w:tc>
      </w:tr>
      <w:tr w:rsidR="0081051B" w:rsidRPr="001D1602" w14:paraId="3193272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247D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B3669" w14:textId="51F5ECCE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[0:42:10.2]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>ganz normal "Ja".</w:t>
            </w:r>
          </w:p>
        </w:tc>
      </w:tr>
      <w:tr w:rsidR="0081051B" w:rsidRPr="001D1602" w14:paraId="43648D0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2925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4AE6D" w14:textId="74B38221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[0:42:10.8]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>Und das</w:t>
            </w:r>
          </w:p>
        </w:tc>
      </w:tr>
      <w:tr w:rsidR="0081051B" w:rsidRPr="001D1602" w14:paraId="2D5E8BB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2072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927F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BSC Okay.</w:t>
            </w:r>
          </w:p>
        </w:tc>
      </w:tr>
      <w:tr w:rsidR="0081051B" w:rsidRPr="001D1602" w14:paraId="696E84A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3B22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6F3AA" w14:textId="3E849B96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[0:42:12.1]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wird dann eben </w:t>
            </w:r>
            <w:proofErr w:type="gramStart"/>
            <w:r w:rsidRPr="001D1602">
              <w:rPr>
                <w:rFonts w:ascii="Arial" w:eastAsia="Arial" w:hAnsi="Arial" w:cs="Arial"/>
                <w:color w:val="000000"/>
              </w:rPr>
              <w:t>protokollarisch</w:t>
            </w:r>
            <w:proofErr w:type="gramEnd"/>
            <w:r w:rsidRPr="001D1602">
              <w:rPr>
                <w:rFonts w:ascii="Arial" w:eastAsia="Arial" w:hAnsi="Arial" w:cs="Arial"/>
                <w:color w:val="000000"/>
              </w:rPr>
              <w:t xml:space="preserve"> aber festgehalten. Damit das klar ist, ja? </w:t>
            </w:r>
          </w:p>
        </w:tc>
      </w:tr>
      <w:tr w:rsidR="0081051B" w:rsidRPr="001D1602" w14:paraId="1FE0FD2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3772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EB20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Das hier eine Entscheidung gefallen ist.</w:t>
            </w:r>
          </w:p>
        </w:tc>
      </w:tr>
      <w:tr w:rsidR="0081051B" w:rsidRPr="001D1602" w14:paraId="33F983E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D957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CDD1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Und das, weil Sie/ Und dann komme ich wieder zurück, was Sie vorher gefragt </w:t>
            </w:r>
          </w:p>
        </w:tc>
      </w:tr>
      <w:tr w:rsidR="0081051B" w:rsidRPr="001D1602" w14:paraId="72ACA21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7287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913E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haben. Und aus dieser Entscheidung da, ergeben sich wieder neue Handlungsstränge,</w:t>
            </w:r>
          </w:p>
        </w:tc>
      </w:tr>
      <w:tr w:rsidR="0081051B" w:rsidRPr="001D1602" w14:paraId="352A109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30FD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4847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 ja? Also / Und deshalb gibt es keinen [0:42:32.4] /  Ja immer / Es gibt ein Ziel, ein fernes </w:t>
            </w:r>
          </w:p>
        </w:tc>
      </w:tr>
      <w:tr w:rsidR="0081051B" w:rsidRPr="001D1602" w14:paraId="3F75FE8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B180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637C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Ziel, aber durch die aktuelle Situation ändert sich der Weg dahin immer wieder.</w:t>
            </w:r>
          </w:p>
        </w:tc>
      </w:tr>
      <w:tr w:rsidR="0081051B" w:rsidRPr="001D1602" w14:paraId="10A490E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2F81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4127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[0:42:38.6]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Ah ja. Und noch </w:t>
            </w:r>
            <w:proofErr w:type="spellStart"/>
            <w:r w:rsidRPr="001D1602">
              <w:rPr>
                <w:rFonts w:ascii="Arial" w:eastAsia="Arial" w:hAnsi="Arial" w:cs="Arial"/>
                <w:color w:val="000000"/>
              </w:rPr>
              <w:t>mals</w:t>
            </w:r>
            <w:proofErr w:type="spellEnd"/>
            <w:r w:rsidRPr="001D1602">
              <w:rPr>
                <w:rFonts w:ascii="Arial" w:eastAsia="Arial" w:hAnsi="Arial" w:cs="Arial"/>
                <w:color w:val="000000"/>
              </w:rPr>
              <w:t xml:space="preserve"> ganz kurz, um auf die Entscheidungsform, um auf die </w:t>
            </w:r>
          </w:p>
        </w:tc>
      </w:tr>
      <w:tr w:rsidR="0081051B" w:rsidRPr="001D1602" w14:paraId="36E461F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8DB6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6735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Entscheidung zurückzukommen. Was ist denn mit den Leuten, die "Nein" sagen. Wie </w:t>
            </w:r>
          </w:p>
        </w:tc>
      </w:tr>
      <w:tr w:rsidR="0081051B" w:rsidRPr="001D1602" w14:paraId="26C9E08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E4C5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541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4889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wird damit umgegangen?</w:t>
            </w:r>
          </w:p>
        </w:tc>
      </w:tr>
      <w:tr w:rsidR="0081051B" w:rsidRPr="001D1602" w14:paraId="5FE0280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8622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B5A33" w14:textId="5901CDE2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[0:42:49.7]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Hatten wir noch nicht. </w:t>
            </w:r>
          </w:p>
        </w:tc>
      </w:tr>
      <w:tr w:rsidR="0081051B" w:rsidRPr="001D1602" w14:paraId="32BAD6E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D462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A02D1" w14:textId="15FC37C1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[0:42:53.0]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>Kann ich</w:t>
            </w:r>
          </w:p>
        </w:tc>
      </w:tr>
      <w:tr w:rsidR="0081051B" w:rsidRPr="001D1602" w14:paraId="5ADAD04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43B7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AC16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(lacht) </w:t>
            </w:r>
          </w:p>
        </w:tc>
      </w:tr>
      <w:tr w:rsidR="0081051B" w:rsidRPr="001D1602" w14:paraId="578A19C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52CA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EDBFD" w14:textId="2B91D595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[0:42:53.7]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nicht sagen. Nein, ich sage es Ihnen ganz ehrlich. Wir hatten das noch </w:t>
            </w:r>
          </w:p>
        </w:tc>
      </w:tr>
      <w:tr w:rsidR="0081051B" w:rsidRPr="001D1602" w14:paraId="0638BF4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CC3B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CE8B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nicht.</w:t>
            </w:r>
          </w:p>
        </w:tc>
      </w:tr>
      <w:tr w:rsidR="0081051B" w:rsidRPr="001D1602" w14:paraId="33B6A79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DBD0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8EFD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Wir hatten, einmal jetzt wo es um die Online-Sachen ging / Also, um dieses </w:t>
            </w:r>
          </w:p>
        </w:tc>
      </w:tr>
      <w:tr w:rsidR="0081051B" w:rsidRPr="001D1602" w14:paraId="7783B31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8D99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098D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Projekt im Projekt. Haben wir von vornherein gesagt, wir wissen, es ist </w:t>
            </w:r>
          </w:p>
        </w:tc>
      </w:tr>
      <w:tr w:rsidR="0081051B" w:rsidRPr="001D1602" w14:paraId="49061E2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B4A6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16C5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zusätzliche Arbeit. Das ist ein Vorschlag. Nur wer diesen Vorschlag mittragen </w:t>
            </w:r>
          </w:p>
        </w:tc>
      </w:tr>
      <w:tr w:rsidR="0081051B" w:rsidRPr="001D1602" w14:paraId="16C1956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04C4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B5F3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möchte, muss mitmachen. Und dann war das auch so, dass Finnland nicht mitgemacht </w:t>
            </w:r>
          </w:p>
        </w:tc>
      </w:tr>
      <w:tr w:rsidR="0081051B" w:rsidRPr="001D1602" w14:paraId="48D1F7C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C8B7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0582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hat. Das war aber okay. Das war / Das haben wir von vorne /</w:t>
            </w:r>
          </w:p>
        </w:tc>
      </w:tr>
      <w:tr w:rsidR="0081051B" w:rsidRPr="001D1602" w14:paraId="6894CB4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A741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3788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Das  ANDERE, Frau Schneider, das andere ist vertraglich geregelt. Das ist ein </w:t>
            </w:r>
          </w:p>
        </w:tc>
      </w:tr>
      <w:tr w:rsidR="0081051B" w:rsidRPr="001D1602" w14:paraId="13BB92F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67D7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90E6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Erasmus-Projekt und da ist klar, die haben diesen Vertrag unterschrieben,  dass </w:t>
            </w:r>
          </w:p>
        </w:tc>
      </w:tr>
      <w:tr w:rsidR="0081051B" w:rsidRPr="001D1602" w14:paraId="57ED58A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2C58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FDEA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sie in diesem Bereich arbeiten. Und da versuchen wir das so / einen Lösungsweg, </w:t>
            </w:r>
          </w:p>
        </w:tc>
      </w:tr>
      <w:tr w:rsidR="0081051B" w:rsidRPr="001D1602" w14:paraId="1FE319F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ECA1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CDDB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der für alle </w:t>
            </w:r>
            <w:proofErr w:type="spellStart"/>
            <w:r w:rsidRPr="001D1602">
              <w:rPr>
                <w:rFonts w:ascii="Arial" w:eastAsia="Arial" w:hAnsi="Arial" w:cs="Arial"/>
                <w:color w:val="000000"/>
              </w:rPr>
              <w:t>gehbar</w:t>
            </w:r>
            <w:proofErr w:type="spellEnd"/>
            <w:r w:rsidRPr="001D1602">
              <w:rPr>
                <w:rFonts w:ascii="Arial" w:eastAsia="Arial" w:hAnsi="Arial" w:cs="Arial"/>
                <w:color w:val="000000"/>
              </w:rPr>
              <w:t xml:space="preserve"> ist. Aber,  da gibt es dann keinen Ausweg. Aber für den </w:t>
            </w:r>
          </w:p>
        </w:tc>
      </w:tr>
      <w:tr w:rsidR="0081051B" w:rsidRPr="001D1602" w14:paraId="45CB967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6DF3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DE65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anderen, da war es von vornherein klar, das ist, das ist im Endeffekt eine Kür.</w:t>
            </w:r>
          </w:p>
        </w:tc>
      </w:tr>
      <w:tr w:rsidR="0081051B" w:rsidRPr="001D1602" w14:paraId="1795CBD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91A4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283C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Und diese Kür muss nicht jeder laufen, wenn es nicht geht, dann geht es nicht. </w:t>
            </w:r>
          </w:p>
        </w:tc>
      </w:tr>
      <w:tr w:rsidR="0081051B" w:rsidRPr="001D1602" w14:paraId="1B02587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A0EE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ADAA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Und dann ist es auch okay. Und so haben sie es auch gehandhabt dann.</w:t>
            </w:r>
          </w:p>
        </w:tc>
      </w:tr>
      <w:tr w:rsidR="0081051B" w:rsidRPr="001D1602" w14:paraId="1FAA40A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8780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1006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[0:43:55.2]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Gut und wie stellen Sie sicher, dass die getroffenen Entscheidungen auch </w:t>
            </w:r>
          </w:p>
        </w:tc>
      </w:tr>
      <w:tr w:rsidR="0081051B" w:rsidRPr="001D1602" w14:paraId="396FB76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FCF9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C9EA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umgesetzt werden?</w:t>
            </w:r>
          </w:p>
        </w:tc>
      </w:tr>
      <w:tr w:rsidR="0081051B" w:rsidRPr="001D1602" w14:paraId="605E217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C982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5FBEA" w14:textId="7A5FF226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[0:44:04.4]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>Vertrauen (...) Das /  Wir. / Die Frage ist, was heißt für Sie "wir"?</w:t>
            </w:r>
          </w:p>
        </w:tc>
      </w:tr>
      <w:tr w:rsidR="0081051B" w:rsidRPr="001D1602" w14:paraId="0678398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79E5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13E1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Wie stellen Sie /</w:t>
            </w:r>
          </w:p>
        </w:tc>
      </w:tr>
      <w:tr w:rsidR="0081051B" w:rsidRPr="001D1602" w14:paraId="4A9241F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387A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7A71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[0:44:15.5]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(unverständlich)</w:t>
            </w:r>
          </w:p>
        </w:tc>
      </w:tr>
      <w:tr w:rsidR="0081051B" w:rsidRPr="001D1602" w14:paraId="45DCC9F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9C9C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E5C03" w14:textId="320BD5FD" w:rsidR="0081051B" w:rsidRPr="001D1602" w:rsidRDefault="00A7212B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="00E40C65" w:rsidRPr="001D1602">
              <w:rPr>
                <w:rFonts w:ascii="Arial" w:eastAsia="Arial" w:hAnsi="Arial" w:cs="Arial"/>
                <w:color w:val="000000"/>
              </w:rPr>
              <w:t>Also, ich als Person?</w:t>
            </w:r>
          </w:p>
        </w:tc>
      </w:tr>
      <w:tr w:rsidR="0081051B" w:rsidRPr="001D1602" w14:paraId="0158BA1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BD6E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11AAB" w14:textId="73E77BA8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[0:44:16.4]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>ich als Steering Group?</w:t>
            </w:r>
          </w:p>
        </w:tc>
      </w:tr>
      <w:tr w:rsidR="0081051B" w:rsidRPr="001D1602" w14:paraId="447B6BD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6A42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4F3D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[0:44:17.6]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1D1602">
              <w:rPr>
                <w:rFonts w:ascii="Arial" w:eastAsia="Arial" w:hAnsi="Arial" w:cs="Arial"/>
                <w:color w:val="000000"/>
              </w:rPr>
              <w:t>Hmhm (bejahend)</w:t>
            </w:r>
          </w:p>
        </w:tc>
      </w:tr>
      <w:tr w:rsidR="0081051B" w:rsidRPr="001D1602" w14:paraId="741A73B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46CF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6605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[0:44:19.0]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Also /</w:t>
            </w:r>
          </w:p>
        </w:tc>
      </w:tr>
      <w:tr w:rsidR="0081051B" w:rsidRPr="001D1602" w14:paraId="3D3284D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647B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90FDD" w14:textId="4E8417B8" w:rsidR="0081051B" w:rsidRPr="001D1602" w:rsidRDefault="00A7212B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="00E40C65" w:rsidRPr="001D1602">
              <w:rPr>
                <w:rFonts w:ascii="Arial" w:eastAsia="Arial" w:hAnsi="Arial" w:cs="Arial"/>
                <w:color w:val="000000"/>
              </w:rPr>
              <w:t>Ich könnte Ihnen</w:t>
            </w:r>
          </w:p>
        </w:tc>
      </w:tr>
      <w:tr w:rsidR="0081051B" w:rsidRPr="001D1602" w14:paraId="7F069C8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E701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EE93C" w14:textId="4BD47EA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[0:44:19.1]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nur sagen als Lead ist es so, dass wir unsere Arbeit </w:t>
            </w:r>
            <w:proofErr w:type="gramStart"/>
            <w:r w:rsidRPr="001D1602">
              <w:rPr>
                <w:rFonts w:ascii="Arial" w:eastAsia="Arial" w:hAnsi="Arial" w:cs="Arial"/>
                <w:color w:val="000000"/>
              </w:rPr>
              <w:t>versuchen</w:t>
            </w:r>
            <w:proofErr w:type="gramEnd"/>
            <w:r w:rsidRPr="001D1602">
              <w:rPr>
                <w:rFonts w:ascii="Arial" w:eastAsia="Arial" w:hAnsi="Arial" w:cs="Arial"/>
                <w:color w:val="000000"/>
              </w:rPr>
              <w:t xml:space="preserve"> so gut wie </w:t>
            </w:r>
          </w:p>
        </w:tc>
      </w:tr>
      <w:tr w:rsidR="0081051B" w:rsidRPr="001D1602" w14:paraId="3E03792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0D3C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9F54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möglich zu machen. Alle Strukturen zu schaffen. Und das macht auch die Steering </w:t>
            </w:r>
          </w:p>
        </w:tc>
      </w:tr>
      <w:tr w:rsidR="0081051B" w:rsidRPr="001D1602" w14:paraId="4DF065F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C07F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571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A620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Group, dass das auch funktionieren kann. Wir haben DIREKT keinen Einfluss auf </w:t>
            </w:r>
          </w:p>
        </w:tc>
      </w:tr>
      <w:tr w:rsidR="0081051B" w:rsidRPr="001D1602" w14:paraId="5A4D3AC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4750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572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A14C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die, was im Land passiert. Wir haben nur Einfluss auf das, was die dann/ Was </w:t>
            </w:r>
          </w:p>
        </w:tc>
      </w:tr>
      <w:tr w:rsidR="0081051B" w:rsidRPr="001D1602" w14:paraId="4BCC0B1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53F4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573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A911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gemeinsam vorbereitet wird und da kommen dann auch wieder diese Workshop-Treffen </w:t>
            </w:r>
          </w:p>
        </w:tc>
      </w:tr>
      <w:tr w:rsidR="0081051B" w:rsidRPr="001D1602" w14:paraId="3EB7854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19FD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574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D969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/</w:t>
            </w:r>
          </w:p>
        </w:tc>
      </w:tr>
      <w:tr w:rsidR="0081051B" w:rsidRPr="001D1602" w14:paraId="7FFCE37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023B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575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7358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Also, wenn ein Kontrollpunkt da ist / Ob gearbeitet wird. Dann ist es für uns </w:t>
            </w:r>
          </w:p>
        </w:tc>
      </w:tr>
      <w:tr w:rsidR="0081051B" w:rsidRPr="001D1602" w14:paraId="764EF34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F364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576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1365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natürlich / Ist das Workshoptreffen, wenn es denn mal präsent stattfindet, </w:t>
            </w:r>
          </w:p>
        </w:tc>
      </w:tr>
      <w:tr w:rsidR="0081051B" w:rsidRPr="001D1602" w14:paraId="159F96B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71FA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577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5A96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hoffentlich noch dieses Jahr. Dann ist es vorbereitend in unserem Sinne. Wie wir </w:t>
            </w:r>
          </w:p>
        </w:tc>
      </w:tr>
      <w:tr w:rsidR="0081051B" w:rsidRPr="001D1602" w14:paraId="71A54E5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52E2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578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8D2A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es vorab diskutiert haben. Und dann wird daran sicherlich zu sehen sein, wird </w:t>
            </w:r>
          </w:p>
        </w:tc>
      </w:tr>
      <w:tr w:rsidR="0081051B" w:rsidRPr="001D1602" w14:paraId="26F72C7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C4AD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579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0A42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das umgesetzt oder nicht?</w:t>
            </w:r>
          </w:p>
        </w:tc>
      </w:tr>
      <w:tr w:rsidR="0081051B" w:rsidRPr="001D1602" w14:paraId="5A8E436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27EA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2360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[0:45:11.1]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Und /Genau. Ich glaube, die nächste Frage wäre, wie </w:t>
            </w:r>
          </w:p>
        </w:tc>
      </w:tr>
      <w:tr w:rsidR="0081051B" w:rsidRPr="001D1602" w14:paraId="3E1F3CD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C1F4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9D438" w14:textId="03D47CD8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[0:45:19.0]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>Halt, halt! Ich unterbreche Sie noch mal.</w:t>
            </w:r>
          </w:p>
        </w:tc>
      </w:tr>
      <w:tr w:rsidR="0081051B" w:rsidRPr="001D1602" w14:paraId="4F11001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EBFE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5D88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Wo es auch gezeigt wird, ob es umgesetzt wird, ist natürlich in dem Moment, wo </w:t>
            </w:r>
          </w:p>
        </w:tc>
      </w:tr>
      <w:tr w:rsidR="0081051B" w:rsidRPr="001D1602" w14:paraId="565063D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E84D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C302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wir aus den Ländern, Materialien bekommen über Dinge, die, stattgefunden haben. </w:t>
            </w:r>
          </w:p>
        </w:tc>
      </w:tr>
      <w:tr w:rsidR="0081051B" w:rsidRPr="001D1602" w14:paraId="12FCD7E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426B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E505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Zeitungsartikel, oder Reportagen über Veranstaltungen. Das was ausstand. Das </w:t>
            </w:r>
          </w:p>
        </w:tc>
      </w:tr>
      <w:tr w:rsidR="0081051B" w:rsidRPr="001D1602" w14:paraId="1491C23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25DA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0A39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hatte ich vergessen. Also darüber haben wir dann auch einen Einblick, hat schon </w:t>
            </w:r>
          </w:p>
        </w:tc>
      </w:tr>
      <w:tr w:rsidR="0081051B" w:rsidRPr="001D1602" w14:paraId="70B9358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454F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CDFF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was stattgefunden, oder hat es nicht stattgefunden?</w:t>
            </w:r>
          </w:p>
        </w:tc>
      </w:tr>
      <w:tr w:rsidR="0081051B" w:rsidRPr="001D1602" w14:paraId="059CF46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7C00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FB98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[0:45:50.5]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Okay. Und bezüglich der Mediennutzung (unverständlich) . Das wäre nämlich </w:t>
            </w:r>
          </w:p>
        </w:tc>
      </w:tr>
      <w:tr w:rsidR="0081051B" w:rsidRPr="001D1602" w14:paraId="1E1CC5A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8685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7741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die nächste Frage. Ich glaube wir sind da schon lang und breit, ja, auf dieses </w:t>
            </w:r>
          </w:p>
        </w:tc>
      </w:tr>
      <w:tr w:rsidR="0081051B" w:rsidRPr="001D1602" w14:paraId="6B246F1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7A62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F1EF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Thema eingegangen. Aber gibt es noch irgendetwas, was Sie da hinzufügen möchten? </w:t>
            </w:r>
          </w:p>
        </w:tc>
      </w:tr>
      <w:tr w:rsidR="0081051B" w:rsidRPr="001D1602" w14:paraId="655C1D8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641A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2B45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Also, welche Medien im Entscheidungsprozess verwendet werden?</w:t>
            </w:r>
          </w:p>
        </w:tc>
      </w:tr>
      <w:tr w:rsidR="0081051B" w:rsidRPr="001D1602" w14:paraId="32890AA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5B44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2321C" w14:textId="0E2A591A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[0:46:06.8]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Also, es werden natürlich im Entscheidungsprozess auch Tools verwendet, wo </w:t>
            </w:r>
          </w:p>
        </w:tc>
      </w:tr>
      <w:tr w:rsidR="0081051B" w:rsidRPr="001D1602" w14:paraId="37ED3C4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98DA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BAD8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man einfach abstimmen kann. Also es gibt ja diese Abstimmungstools. Oder es gibt </w:t>
            </w:r>
          </w:p>
        </w:tc>
      </w:tr>
      <w:tr w:rsidR="0081051B" w:rsidRPr="001D1602" w14:paraId="2ABC251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D818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DD6F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ja auch Evaluationstools, wo Sie dann auch sehr gut /</w:t>
            </w:r>
          </w:p>
        </w:tc>
      </w:tr>
      <w:tr w:rsidR="0081051B" w:rsidRPr="001D1602" w14:paraId="387104E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86E2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7875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[0:46:18.2]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Welche? </w:t>
            </w:r>
          </w:p>
        </w:tc>
      </w:tr>
      <w:tr w:rsidR="0081051B" w:rsidRPr="001D1602" w14:paraId="2258254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4FC8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80017" w14:textId="30CAA7C3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[0:46:18.6]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proofErr w:type="spellStart"/>
            <w:r w:rsidRPr="001D1602">
              <w:rPr>
                <w:rFonts w:ascii="Arial" w:eastAsia="Arial" w:hAnsi="Arial" w:cs="Arial"/>
                <w:color w:val="DC3C26"/>
              </w:rPr>
              <w:t>encoon</w:t>
            </w:r>
            <w:proofErr w:type="spellEnd"/>
            <w:r w:rsidRPr="001D1602">
              <w:rPr>
                <w:rFonts w:ascii="Arial" w:eastAsia="Arial" w:hAnsi="Arial" w:cs="Arial"/>
                <w:color w:val="000000"/>
              </w:rPr>
              <w:t xml:space="preserve"> haben wir benutzt. Dann haben wir / Ich weiß gar nicht mehr. Das hat </w:t>
            </w:r>
          </w:p>
        </w:tc>
      </w:tr>
      <w:tr w:rsidR="0081051B" w:rsidRPr="001D1602" w14:paraId="72ED2F5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C0EF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69CE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/Das kannte ich nicht. Das hatten wir / das kann ich Ihnen nachreichen. Als es </w:t>
            </w:r>
          </w:p>
        </w:tc>
      </w:tr>
      <w:tr w:rsidR="0081051B" w:rsidRPr="001D1602" w14:paraId="2B4388F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E010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992D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darum ging, welches Logo? Da, so ähnlich wie Doodle, aber es war nicht Doodle. </w:t>
            </w:r>
          </w:p>
        </w:tc>
      </w:tr>
      <w:tr w:rsidR="0081051B" w:rsidRPr="001D1602" w14:paraId="3B83AE5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A486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8FEC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Es war ähnlich einer Doodle-Abfrage.</w:t>
            </w:r>
          </w:p>
        </w:tc>
      </w:tr>
      <w:tr w:rsidR="0081051B" w:rsidRPr="001D1602" w14:paraId="53BF839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48F2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4D0E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Oder das haben wir jetzt auch gemacht eine Doodle-Abfrage, "Welche </w:t>
            </w:r>
          </w:p>
        </w:tc>
      </w:tr>
      <w:tr w:rsidR="0081051B" w:rsidRPr="001D1602" w14:paraId="7F9FD1B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8F95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39B7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Schwerpunktthemen in der nächsten Sitzung behandelt werden sollen?"</w:t>
            </w:r>
          </w:p>
        </w:tc>
      </w:tr>
      <w:tr w:rsidR="0081051B" w:rsidRPr="001D1602" w14:paraId="732D89A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D16C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F73E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Wir hatten eigentlich insgesamt / Ich muss sagen acht oder neuen Themen, die </w:t>
            </w:r>
          </w:p>
        </w:tc>
      </w:tr>
      <w:tr w:rsidR="0081051B" w:rsidRPr="001D1602" w14:paraId="6583AB2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6C2B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94B8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eigentlich auf dem Programm standen. Aber wir wissen, in dieser Zeit können wir </w:t>
            </w:r>
          </w:p>
        </w:tc>
      </w:tr>
      <w:tr w:rsidR="0081051B" w:rsidRPr="001D1602" w14:paraId="28D56B3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AA01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D25F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keine acht Themen wirklich abhandeln. Es hat jeder fünf Stimmen gehabt und man </w:t>
            </w:r>
          </w:p>
        </w:tc>
      </w:tr>
      <w:tr w:rsidR="0081051B" w:rsidRPr="001D1602" w14:paraId="13A64D4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FD11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50F3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durfte fünf wählen. Und da werden dann eben die ersten drei, werden jetzt </w:t>
            </w:r>
          </w:p>
        </w:tc>
      </w:tr>
      <w:tr w:rsidR="0081051B" w:rsidRPr="001D1602" w14:paraId="3E83FFE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EBC5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605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CF80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einfach davon in der nächsten Sitzung / Das haben wir vorher gesagt, wie wir </w:t>
            </w:r>
          </w:p>
        </w:tc>
      </w:tr>
      <w:tr w:rsidR="0081051B" w:rsidRPr="001D1602" w14:paraId="2080717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C44C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6C78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vorgehen wollen. Die ersten drei werden jetzt wahrscheinlich behandelt werden. </w:t>
            </w:r>
          </w:p>
        </w:tc>
      </w:tr>
      <w:tr w:rsidR="0081051B" w:rsidRPr="001D1602" w14:paraId="2C55C5E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D8E4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87F3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Und dann, die anderen in nachfolgenden Sitzungen.</w:t>
            </w:r>
          </w:p>
        </w:tc>
      </w:tr>
      <w:tr w:rsidR="0081051B" w:rsidRPr="001D1602" w14:paraId="0626EA1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56BE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A7AD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[0:47:20.0]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Okay.</w:t>
            </w:r>
          </w:p>
        </w:tc>
      </w:tr>
      <w:tr w:rsidR="0081051B" w:rsidRPr="001D1602" w14:paraId="00C7D5A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01ED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D1DA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Wie würden Sie das Klima bei sich beschreiben bei sich in der Steering Group?</w:t>
            </w:r>
          </w:p>
        </w:tc>
      </w:tr>
      <w:tr w:rsidR="0081051B" w:rsidRPr="001D1602" w14:paraId="49CDFB3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B574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03E2D" w14:textId="3A5BD239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[0:47:25.5]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proofErr w:type="gramStart"/>
            <w:r w:rsidRPr="001D1602">
              <w:rPr>
                <w:rFonts w:ascii="Arial" w:eastAsia="Arial" w:hAnsi="Arial" w:cs="Arial"/>
                <w:color w:val="000000"/>
              </w:rPr>
              <w:t>In der Steering</w:t>
            </w:r>
            <w:proofErr w:type="gramEnd"/>
            <w:r w:rsidRPr="001D1602">
              <w:rPr>
                <w:rFonts w:ascii="Arial" w:eastAsia="Arial" w:hAnsi="Arial" w:cs="Arial"/>
                <w:color w:val="000000"/>
              </w:rPr>
              <w:t xml:space="preserve">? Super!(lacht) Wirklich super. Also, wir haben, ein sehr </w:t>
            </w:r>
          </w:p>
        </w:tc>
      </w:tr>
      <w:tr w:rsidR="0081051B" w:rsidRPr="001D1602" w14:paraId="2DC7BC2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BF57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3BA8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großes Glück, dass wir lauter hochflexible, offene und motivierte Menschen in </w:t>
            </w:r>
          </w:p>
        </w:tc>
      </w:tr>
      <w:tr w:rsidR="0081051B" w:rsidRPr="001D1602" w14:paraId="70A9717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A591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9C72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dieser Gruppe haben. Muss ich echt sagen. Das da /</w:t>
            </w:r>
          </w:p>
        </w:tc>
      </w:tr>
      <w:tr w:rsidR="0081051B" w:rsidRPr="001D1602" w14:paraId="6908ACD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3B84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15CF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[0:47:46.1]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Schön.</w:t>
            </w:r>
          </w:p>
        </w:tc>
      </w:tr>
      <w:tr w:rsidR="0081051B" w:rsidRPr="001D1602" w14:paraId="6A21D81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BEC5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72BA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[0:47:47.3]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Toll.</w:t>
            </w:r>
          </w:p>
        </w:tc>
      </w:tr>
      <w:tr w:rsidR="0081051B" w:rsidRPr="001D1602" w14:paraId="32EFCE0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CD0E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67412" w14:textId="69E0D705" w:rsidR="0081051B" w:rsidRPr="001D1602" w:rsidRDefault="00A7212B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="00E40C65" w:rsidRPr="001D1602">
              <w:rPr>
                <w:rFonts w:ascii="Arial" w:eastAsia="Arial" w:hAnsi="Arial" w:cs="Arial"/>
                <w:color w:val="000000"/>
              </w:rPr>
              <w:t>Und  / Ja, doch.</w:t>
            </w:r>
          </w:p>
        </w:tc>
      </w:tr>
      <w:tr w:rsidR="0081051B" w:rsidRPr="001D1602" w14:paraId="0AECEFA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097C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B529B" w14:textId="7F88C63F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[0:47:47.9]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>Ich würde sagen, eine sehr vertrauensvolle Zusammenarbeit.</w:t>
            </w:r>
          </w:p>
        </w:tc>
      </w:tr>
      <w:tr w:rsidR="0081051B" w:rsidRPr="001D1602" w14:paraId="7F6E91C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3CB3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7D12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[0:47:52.9]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Schön, wirklich toll. So, jetzt kommen wir zum nächsten und letzten Block. </w:t>
            </w:r>
          </w:p>
        </w:tc>
      </w:tr>
      <w:tr w:rsidR="0081051B" w:rsidRPr="001D1602" w14:paraId="642C1DF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BD21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6AE5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Ich nenne ihn "ein Blick zurück und einen Blick nach vorn". Und zwar, (lacht) </w:t>
            </w:r>
          </w:p>
        </w:tc>
      </w:tr>
      <w:tr w:rsidR="0081051B" w:rsidRPr="001D1602" w14:paraId="13591BD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69A6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EE73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unser Lieblingsthema Corona. Was denken Sie, wie hat sich rückblickend, der </w:t>
            </w:r>
          </w:p>
        </w:tc>
      </w:tr>
      <w:tr w:rsidR="0081051B" w:rsidRPr="001D1602" w14:paraId="39C4FD6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E18C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8F53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Entscheidungsprozess und die damit verbundene Zusammenarbeit im Zeitraum von </w:t>
            </w:r>
          </w:p>
        </w:tc>
      </w:tr>
      <w:tr w:rsidR="0081051B" w:rsidRPr="001D1602" w14:paraId="45FBA25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B176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D142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2019 bis heute verändert? Und wenn Sie wollen, dann können Sie auch natürlich </w:t>
            </w:r>
          </w:p>
        </w:tc>
      </w:tr>
      <w:tr w:rsidR="0081051B" w:rsidRPr="001D1602" w14:paraId="418C2C0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FD2F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C8AF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gerne Ihre Zeichnung miteinbeziehen.</w:t>
            </w:r>
          </w:p>
        </w:tc>
      </w:tr>
      <w:tr w:rsidR="0081051B" w:rsidRPr="001D1602" w14:paraId="1EAF11B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0E90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849AC" w14:textId="1F9FAF4F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[0:48:25.5]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(...) Also, was / Ein </w:t>
            </w:r>
            <w:proofErr w:type="gramStart"/>
            <w:r w:rsidRPr="001D1602">
              <w:rPr>
                <w:rFonts w:ascii="Arial" w:eastAsia="Arial" w:hAnsi="Arial" w:cs="Arial"/>
                <w:color w:val="000000"/>
              </w:rPr>
              <w:t>Lerneffekt</w:t>
            </w:r>
            <w:proofErr w:type="gramEnd"/>
            <w:r w:rsidRPr="001D1602">
              <w:rPr>
                <w:rFonts w:ascii="Arial" w:eastAsia="Arial" w:hAnsi="Arial" w:cs="Arial"/>
                <w:color w:val="000000"/>
              </w:rPr>
              <w:t xml:space="preserve"> der aufgetreten ist und was, ich denke, </w:t>
            </w:r>
          </w:p>
        </w:tc>
      </w:tr>
      <w:tr w:rsidR="0081051B" w:rsidRPr="001D1602" w14:paraId="0C10B91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694B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3C2B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die Online-Sache noch klarer zutage gebracht hat ist. Wie klar man in der </w:t>
            </w:r>
          </w:p>
        </w:tc>
      </w:tr>
      <w:tr w:rsidR="0081051B" w:rsidRPr="001D1602" w14:paraId="0A2374E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9C1C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BFD5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Kommunikation sein muss, wie kleinschrittig man vorgehen muss, um </w:t>
            </w:r>
          </w:p>
        </w:tc>
      </w:tr>
      <w:tr w:rsidR="0081051B" w:rsidRPr="001D1602" w14:paraId="08AA91A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7E05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7169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sicherzustellen, dass Informationen von A nach B richtig transportiert werden. </w:t>
            </w:r>
          </w:p>
        </w:tc>
      </w:tr>
      <w:tr w:rsidR="0081051B" w:rsidRPr="001D1602" w14:paraId="4CC6FA9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24B4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E783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Richtig im Sinne, sodass der andere sie einordnen kann, verstehen kann und für </w:t>
            </w:r>
          </w:p>
        </w:tc>
      </w:tr>
      <w:tr w:rsidR="0081051B" w:rsidRPr="001D1602" w14:paraId="1B47CEF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89BF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4518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sich auch fruchtbar machen kann. Ja? Ja, also /</w:t>
            </w:r>
          </w:p>
        </w:tc>
      </w:tr>
      <w:tr w:rsidR="0081051B" w:rsidRPr="001D1602" w14:paraId="53C09AB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B41A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37E4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[0:49:20.0]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Und was meinen Sie genau mit kleinschrittig?</w:t>
            </w:r>
          </w:p>
        </w:tc>
      </w:tr>
      <w:tr w:rsidR="0081051B" w:rsidRPr="001D1602" w14:paraId="6AF5934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B995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5C5E4" w14:textId="63601E3F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[0:49:22.2]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>Kleinschrittig heißt, dass wir / Da doch das mit unterschiedlichen Folien /</w:t>
            </w:r>
          </w:p>
        </w:tc>
      </w:tr>
      <w:tr w:rsidR="0081051B" w:rsidRPr="001D1602" w14:paraId="4053793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F96E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E12C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Also, </w:t>
            </w:r>
            <w:proofErr w:type="spellStart"/>
            <w:r w:rsidRPr="001D1602">
              <w:rPr>
                <w:rFonts w:ascii="Arial" w:eastAsia="Arial" w:hAnsi="Arial" w:cs="Arial"/>
                <w:color w:val="000000"/>
              </w:rPr>
              <w:t>erstenst</w:t>
            </w:r>
            <w:proofErr w:type="spellEnd"/>
            <w:r w:rsidRPr="001D1602">
              <w:rPr>
                <w:rFonts w:ascii="Arial" w:eastAsia="Arial" w:hAnsi="Arial" w:cs="Arial"/>
                <w:color w:val="000000"/>
              </w:rPr>
              <w:t xml:space="preserve"> Mal, wenn Sie im Vorbereitungsteam sind, sind Sie im Thema drin. </w:t>
            </w:r>
          </w:p>
        </w:tc>
      </w:tr>
      <w:tr w:rsidR="0081051B" w:rsidRPr="001D1602" w14:paraId="57EA3FB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D344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B5BB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Das heißt, für Sie sind manche Denkprozesse, weil Sie sie es ja schon oft </w:t>
            </w:r>
          </w:p>
        </w:tc>
      </w:tr>
      <w:tr w:rsidR="0081051B" w:rsidRPr="001D1602" w14:paraId="1524BBC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C21B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5F3C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durchdacht haben, logisch, zwingend, was immer / Das gilt nie für Gruppen, die </w:t>
            </w:r>
          </w:p>
        </w:tc>
      </w:tr>
      <w:tr w:rsidR="0081051B" w:rsidRPr="001D1602" w14:paraId="5B49D0C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5AA5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5E4D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dann zusammenkommen.  Weil da andere Faktoren / Es gibt also nicht nur präsent </w:t>
            </w:r>
          </w:p>
        </w:tc>
      </w:tr>
      <w:tr w:rsidR="0081051B" w:rsidRPr="001D1602" w14:paraId="50F2A4C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AF14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7173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ist das anders. Ich hab das Gefühl, online ist es noch mal (unverständlich) /  </w:t>
            </w:r>
          </w:p>
        </w:tc>
      </w:tr>
      <w:tr w:rsidR="0081051B" w:rsidRPr="001D1602" w14:paraId="678880F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8FDB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9A2D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Dem muss man Rechnung tragen. Also, dass quasi jeder Denkschritt, den Sie schon </w:t>
            </w:r>
          </w:p>
        </w:tc>
      </w:tr>
      <w:tr w:rsidR="0081051B" w:rsidRPr="001D1602" w14:paraId="2D3BEFD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7AD5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637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1ABE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hinter sich haben / Die Gelegenheit den auch mitzumachen, müssen die anderen </w:t>
            </w:r>
          </w:p>
        </w:tc>
      </w:tr>
      <w:tr w:rsidR="0081051B" w:rsidRPr="001D1602" w14:paraId="33DFB9B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C024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090C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auch haben. Und das ist etwas, was wir sicherlich gelernt haben. Dass, das </w:t>
            </w:r>
          </w:p>
        </w:tc>
      </w:tr>
      <w:tr w:rsidR="0081051B" w:rsidRPr="001D1602" w14:paraId="0EB9594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3EED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E1CF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online noch mal wichtiger ist.</w:t>
            </w:r>
          </w:p>
        </w:tc>
      </w:tr>
      <w:tr w:rsidR="0081051B" w:rsidRPr="001D1602" w14:paraId="62324E5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2480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191C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[0:50:14.4]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1D1602">
              <w:rPr>
                <w:rFonts w:ascii="Arial" w:eastAsia="Arial" w:hAnsi="Arial" w:cs="Arial"/>
                <w:color w:val="000000"/>
              </w:rPr>
              <w:t>Okay</w:t>
            </w:r>
          </w:p>
        </w:tc>
      </w:tr>
      <w:tr w:rsidR="0081051B" w:rsidRPr="001D1602" w14:paraId="4AE46C1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451A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D1250" w14:textId="242DCF74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[0:50:16.4]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Und das hat sich, glaube ich, verändert. Und ich muss Ihnen ehrlich sagen, </w:t>
            </w:r>
          </w:p>
        </w:tc>
      </w:tr>
      <w:tr w:rsidR="0081051B" w:rsidRPr="001D1602" w14:paraId="5627465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29C5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3CEF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das hat sich dadurch, dass es so, für mich so plakativ war, in diesem </w:t>
            </w:r>
          </w:p>
        </w:tc>
      </w:tr>
      <w:tr w:rsidR="0081051B" w:rsidRPr="001D1602" w14:paraId="19F305D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1B64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A3FE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Online-Prozess /Ist es auch etwas, wo ich denke, das muss doch auch in Präsenz </w:t>
            </w:r>
          </w:p>
        </w:tc>
      </w:tr>
      <w:tr w:rsidR="0081051B" w:rsidRPr="001D1602" w14:paraId="7E45D04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30EE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F5D9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viel stärker bedacht werden.</w:t>
            </w:r>
          </w:p>
        </w:tc>
      </w:tr>
      <w:tr w:rsidR="0081051B" w:rsidRPr="001D1602" w14:paraId="7F18E58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51C7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31E2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Weil in Präsenz sicherlich die Tatsache, dass diese ganze Emotion. Ja? Die </w:t>
            </w:r>
          </w:p>
        </w:tc>
      </w:tr>
      <w:tr w:rsidR="0081051B" w:rsidRPr="001D1602" w14:paraId="1C27B93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B70B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F3D1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Gruppendynamik, das / Das kann sehr häufig die Informationen / Ja, nicht </w:t>
            </w:r>
          </w:p>
        </w:tc>
      </w:tr>
      <w:tr w:rsidR="0081051B" w:rsidRPr="001D1602" w14:paraId="59640DB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9DB6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30FD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verwässern, will ich jetzt sagen, sondern / Sie sind dann vielleicht aufgrund </w:t>
            </w:r>
          </w:p>
        </w:tc>
      </w:tr>
      <w:tr w:rsidR="0081051B" w:rsidRPr="001D1602" w14:paraId="4379A68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DFD9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57B5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der Gegebenheiten mit einer wenig klaren Information zufrieden, obwohl / weil </w:t>
            </w:r>
          </w:p>
        </w:tc>
      </w:tr>
      <w:tr w:rsidR="0081051B" w:rsidRPr="001D1602" w14:paraId="21D01E2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64E6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B8D1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Sie sich so wohl fühlen. Ich sage es jetzt mal / Weil es so neu ist und weil Sie </w:t>
            </w:r>
          </w:p>
        </w:tc>
      </w:tr>
      <w:tr w:rsidR="0081051B" w:rsidRPr="001D1602" w14:paraId="52CA05F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232A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E59D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abgelenkt sind.</w:t>
            </w:r>
          </w:p>
        </w:tc>
      </w:tr>
      <w:tr w:rsidR="0081051B" w:rsidRPr="001D1602" w14:paraId="54901C9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2D12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EC6D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Also, ich denke so, das ist für mich persönlich jetzt wirklich ein /</w:t>
            </w:r>
          </w:p>
        </w:tc>
      </w:tr>
      <w:tr w:rsidR="0081051B" w:rsidRPr="001D1602" w14:paraId="72DD7DA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5ED4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652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C928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Und was ich auch sagen muss, was für mich ein Lerneffekt und auch für die Gruppe </w:t>
            </w:r>
          </w:p>
        </w:tc>
      </w:tr>
      <w:tr w:rsidR="0081051B" w:rsidRPr="001D1602" w14:paraId="5DB17B6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9AC2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653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E618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ein Lerneffekt / Dass man sehr gut Sachen online erarbeiten kann, wenn die </w:t>
            </w:r>
          </w:p>
        </w:tc>
      </w:tr>
      <w:tr w:rsidR="0081051B" w:rsidRPr="001D1602" w14:paraId="052A4E2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8BB5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8FCE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Information vorher stimmt. Das ist, glaube ich, auch etwas ganz Wichtiges, was </w:t>
            </w:r>
          </w:p>
        </w:tc>
      </w:tr>
      <w:tr w:rsidR="0081051B" w:rsidRPr="001D1602" w14:paraId="014272E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434A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4133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für so ein Projekt / Also, es muss nicht immer das Präsenztreffen sein, um gut </w:t>
            </w:r>
          </w:p>
        </w:tc>
      </w:tr>
      <w:tr w:rsidR="0081051B" w:rsidRPr="001D1602" w14:paraId="3F629B5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E27A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3626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zusammenarbeiten zu können (unverständlich).</w:t>
            </w:r>
          </w:p>
        </w:tc>
      </w:tr>
      <w:tr w:rsidR="0081051B" w:rsidRPr="001D1602" w14:paraId="5DE0793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DA8C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19EA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[0:51:43.9]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 Und Sie haben für mich gerade eben ein ganz interessantes Thema </w:t>
            </w:r>
          </w:p>
        </w:tc>
      </w:tr>
      <w:tr w:rsidR="0081051B" w:rsidRPr="001D1602" w14:paraId="509A456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7C35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DEAE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angesprochen: die Ablenkung. Haben Sie das Gefühl, dass die Leute, die an so </w:t>
            </w:r>
          </w:p>
        </w:tc>
      </w:tr>
      <w:tr w:rsidR="0081051B" w:rsidRPr="001D1602" w14:paraId="476DB38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5B9A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FA30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einer Entscheidung beteiligt sind, dass die mehr oder weniger abgelenkt sind als </w:t>
            </w:r>
          </w:p>
        </w:tc>
      </w:tr>
      <w:tr w:rsidR="0081051B" w:rsidRPr="001D1602" w14:paraId="5DD7B00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C610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2814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vorher?</w:t>
            </w:r>
          </w:p>
        </w:tc>
      </w:tr>
      <w:tr w:rsidR="0081051B" w:rsidRPr="001D1602" w14:paraId="1FD4EC9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7FD5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DD5EF" w14:textId="1A9DFD2C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[0:52:02.3]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(...) </w:t>
            </w:r>
            <w:proofErr w:type="gramStart"/>
            <w:r w:rsidRPr="001D1602">
              <w:rPr>
                <w:rFonts w:ascii="Arial" w:eastAsia="Arial" w:hAnsi="Arial" w:cs="Arial"/>
                <w:color w:val="000000"/>
              </w:rPr>
              <w:t>Sind</w:t>
            </w:r>
            <w:proofErr w:type="gramEnd"/>
            <w:r w:rsidRPr="001D1602">
              <w:rPr>
                <w:rFonts w:ascii="Arial" w:eastAsia="Arial" w:hAnsi="Arial" w:cs="Arial"/>
                <w:color w:val="000000"/>
              </w:rPr>
              <w:t xml:space="preserve"> die mehr oder weniger abgelenkt?</w:t>
            </w:r>
          </w:p>
        </w:tc>
      </w:tr>
      <w:tr w:rsidR="0081051B" w:rsidRPr="001D1602" w14:paraId="22DB41C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4601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78EB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[0:52:12.9]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Ja. Also sind die, sind die bei der Sache?</w:t>
            </w:r>
          </w:p>
        </w:tc>
      </w:tr>
      <w:tr w:rsidR="0081051B" w:rsidRPr="001D1602" w14:paraId="61C9CBB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7185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E2338" w14:textId="1C259863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[0:52:15.6]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Ja, das sind sie. Die sind / Sagen Sie / Sie sind auch abgelenkt, so zum </w:t>
            </w:r>
          </w:p>
        </w:tc>
      </w:tr>
      <w:tr w:rsidR="0081051B" w:rsidRPr="001D1602" w14:paraId="308F7D6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A454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0043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Beispiel wie jetzt hier im Homeoffice, dass mein Mann reinkommt und mir eine </w:t>
            </w:r>
          </w:p>
        </w:tc>
      </w:tr>
      <w:tr w:rsidR="0081051B" w:rsidRPr="001D1602" w14:paraId="455A146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A280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DEE4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wichtige Nachricht auf den Tisch legt. Das passiert in jedem Büro auch. Sie sind </w:t>
            </w:r>
          </w:p>
        </w:tc>
      </w:tr>
      <w:tr w:rsidR="0081051B" w:rsidRPr="001D1602" w14:paraId="44C741B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E40C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838C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genauso abgelenkt, weil sie häufig auch zu zweit vor dem Computer sitzen. Sie </w:t>
            </w:r>
          </w:p>
        </w:tc>
      </w:tr>
      <w:tr w:rsidR="0081051B" w:rsidRPr="001D1602" w14:paraId="405A66F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133B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9E7B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sind genauso abgelenkt, weil, wie bei uns, die Technik nicht immer funktioniert.</w:t>
            </w:r>
          </w:p>
        </w:tc>
      </w:tr>
      <w:tr w:rsidR="0081051B" w:rsidRPr="001D1602" w14:paraId="08E90E8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BE5C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A959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Also, es gibt Störfaktoren in jeder Art von Zusammenkunft, ob das online oder </w:t>
            </w:r>
          </w:p>
        </w:tc>
      </w:tr>
      <w:tr w:rsidR="0081051B" w:rsidRPr="001D1602" w14:paraId="6A78182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F40F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669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CEB9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präsent ist. Also, diese Ablenkungen gibt es immer. Und gleichzeitig finde ich,  </w:t>
            </w:r>
          </w:p>
        </w:tc>
      </w:tr>
      <w:tr w:rsidR="0081051B" w:rsidRPr="001D1602" w14:paraId="4B3409D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2EDB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5D6F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dass / Beobachte ich jetzt bei mir als Teilnehmerin in anderen, nicht als </w:t>
            </w:r>
          </w:p>
        </w:tc>
      </w:tr>
      <w:tr w:rsidR="0081051B" w:rsidRPr="001D1602" w14:paraId="6A46FB1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A1D4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0F72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Organisatorin, sondern als Teilnehmerin. Dass diese Konzentration auf den </w:t>
            </w:r>
          </w:p>
        </w:tc>
      </w:tr>
      <w:tr w:rsidR="0081051B" w:rsidRPr="001D1602" w14:paraId="4C8EED1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AC23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8DE2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Bildschirm natürlich auch einfacher ist manchmal als wenn ich in einem großen </w:t>
            </w:r>
          </w:p>
        </w:tc>
      </w:tr>
      <w:tr w:rsidR="0081051B" w:rsidRPr="001D1602" w14:paraId="10FE724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A2EF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7DE7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Saal sitze und einen schlechten Blick (unverständlich) auf den Vortragende haben,</w:t>
            </w:r>
          </w:p>
        </w:tc>
      </w:tr>
      <w:tr w:rsidR="0081051B" w:rsidRPr="001D1602" w14:paraId="59B3240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372C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6F35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 die Akustik / Also, wenn es gut läuft, ist die Qualität des Informationsflusses </w:t>
            </w:r>
          </w:p>
        </w:tc>
      </w:tr>
      <w:tr w:rsidR="0081051B" w:rsidRPr="001D1602" w14:paraId="05BEB33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A1A4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FDC2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/ Wenn es jetzt nur um den Fluss geht und nicht um die Aufnahme, dann das </w:t>
            </w:r>
          </w:p>
        </w:tc>
      </w:tr>
      <w:tr w:rsidR="0081051B" w:rsidRPr="001D1602" w14:paraId="14F00FF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F25E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D89E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durchaus besser sein. Ja?</w:t>
            </w:r>
          </w:p>
        </w:tc>
      </w:tr>
      <w:tr w:rsidR="0081051B" w:rsidRPr="001D1602" w14:paraId="65F8A22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0BD7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2209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[0:53:47.5]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1D1602">
              <w:rPr>
                <w:rFonts w:ascii="Arial" w:eastAsia="Arial" w:hAnsi="Arial" w:cs="Arial"/>
                <w:color w:val="000000"/>
              </w:rPr>
              <w:t>Okay, interessant.</w:t>
            </w:r>
          </w:p>
        </w:tc>
      </w:tr>
      <w:tr w:rsidR="0081051B" w:rsidRPr="001D1602" w14:paraId="0EF7BAD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0E06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E628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Und jetzt, jetzt noch mal zum Entscheidungsprozess zurück. Was finden Sie ist </w:t>
            </w:r>
          </w:p>
        </w:tc>
      </w:tr>
      <w:tr w:rsidR="0081051B" w:rsidRPr="001D1602" w14:paraId="27E58B1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7174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5DF5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JETZT im Moment noch besonders herausfordernd oder schwierig? So wie der gerade </w:t>
            </w:r>
          </w:p>
        </w:tc>
      </w:tr>
      <w:tr w:rsidR="0081051B" w:rsidRPr="001D1602" w14:paraId="4F0120C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672B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C792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abläuft.</w:t>
            </w:r>
          </w:p>
        </w:tc>
      </w:tr>
      <w:tr w:rsidR="0081051B" w:rsidRPr="001D1602" w14:paraId="78C8EF3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4474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FD486" w14:textId="4C8FE4F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[0:54:01.4]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color w:val="000000"/>
              </w:rPr>
              <w:t>Der Entscheidungsprozess?</w:t>
            </w:r>
          </w:p>
        </w:tc>
      </w:tr>
      <w:tr w:rsidR="0081051B" w:rsidRPr="001D1602" w14:paraId="3E18D70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E2FA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7F54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[0:54:04.9]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1D1602">
              <w:rPr>
                <w:rFonts w:ascii="Arial" w:eastAsia="Arial" w:hAnsi="Arial" w:cs="Arial"/>
                <w:color w:val="000000"/>
              </w:rPr>
              <w:t>Hmhm (bejahend)</w:t>
            </w:r>
          </w:p>
        </w:tc>
      </w:tr>
      <w:tr w:rsidR="0081051B" w:rsidRPr="001D1602" w14:paraId="1D486F2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D9FD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946A7" w14:textId="7BACA3F6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[0:54:10.3]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EDU2: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(...) Nun, ich glaube, am allermeisten ist vielleicht diese menschliche </w:t>
            </w:r>
          </w:p>
        </w:tc>
      </w:tr>
      <w:tr w:rsidR="0081051B" w:rsidRPr="001D1602" w14:paraId="3F51569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DEA9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D632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Komponente. Dass jeder Mensch möchte, wenn er eine Entscheidung getroffen hat, </w:t>
            </w:r>
          </w:p>
        </w:tc>
      </w:tr>
      <w:tr w:rsidR="0081051B" w:rsidRPr="001D1602" w14:paraId="178C799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391A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7B9B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möchte er die Sachen auch umsetzen können, auf die er sich geeinigt hat.</w:t>
            </w:r>
          </w:p>
        </w:tc>
      </w:tr>
      <w:tr w:rsidR="0081051B" w:rsidRPr="001D1602" w14:paraId="3CFE7F8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1AD7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766C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Und ich glaube, wenn es eben nicht zu dieser Umsetzung kommt, aufgrund der </w:t>
            </w:r>
          </w:p>
        </w:tc>
      </w:tr>
      <w:tr w:rsidR="0081051B" w:rsidRPr="001D1602" w14:paraId="35EB6C2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FB82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8CD5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Gegebenheiten, dass es dann schwierig wird weiterzuarbeiten. Weil die Motivation </w:t>
            </w:r>
          </w:p>
        </w:tc>
      </w:tr>
      <w:tr w:rsidR="0081051B" w:rsidRPr="001D1602" w14:paraId="2B1E82F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03E3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003C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kommt ja aus dem Tun und aus dem gemeinsamen Tun.  Und wenn / Und dass ist jetzt </w:t>
            </w:r>
          </w:p>
        </w:tc>
      </w:tr>
      <w:tr w:rsidR="0081051B" w:rsidRPr="001D1602" w14:paraId="565CA25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275F3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689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3C4AB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/ Wir tun zwar gemeinsam, aber es gehört diese menschliche Komponente </w:t>
            </w:r>
          </w:p>
        </w:tc>
      </w:tr>
      <w:tr w:rsidR="0081051B" w:rsidRPr="001D1602" w14:paraId="587241F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CFC1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690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FA3F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unwahrscheinlich dazu, gerade beim Erasmus-Programm, wo es ja um BEGEGNUNG geht, </w:t>
            </w:r>
          </w:p>
        </w:tc>
      </w:tr>
      <w:tr w:rsidR="0081051B" w:rsidRPr="001D1602" w14:paraId="4B758D5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9E85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691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3274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ja? / Das muss man ja auch mal ganz klar sehen, was für ein Ziel? Wir sind ja </w:t>
            </w:r>
          </w:p>
        </w:tc>
      </w:tr>
      <w:tr w:rsidR="0081051B" w:rsidRPr="001D1602" w14:paraId="62A6881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BA98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692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2997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kein Unternehmen. Das hat ja das Ziel, dass Menschen aus Europa zusammenarbeiten </w:t>
            </w:r>
          </w:p>
        </w:tc>
      </w:tr>
      <w:tr w:rsidR="0081051B" w:rsidRPr="001D1602" w14:paraId="3C6381F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042DC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693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1BD9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und sich kennenlernen. Das ist ja ihr Fachbereich, ja. Das ist interkulturelle </w:t>
            </w:r>
          </w:p>
        </w:tc>
      </w:tr>
      <w:tr w:rsidR="0081051B" w:rsidRPr="001D1602" w14:paraId="70B81D2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D52A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694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8581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Kommunikation, die hier /  Und nicht nur Entscheidungsprozess. Und aber / Ich </w:t>
            </w:r>
          </w:p>
        </w:tc>
      </w:tr>
      <w:tr w:rsidR="0081051B" w:rsidRPr="001D1602" w14:paraId="32841A9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3675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695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140E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kann es ja nicht / Da, aber / Ich glaube, das ist jetzt etwas, das kommen muss. </w:t>
            </w:r>
          </w:p>
        </w:tc>
      </w:tr>
      <w:tr w:rsidR="0081051B" w:rsidRPr="001D1602" w14:paraId="45669DD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CD49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696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3A3F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Es muss jetzt mal ein reelles  Projekt kommen, dass man spüren kann.</w:t>
            </w:r>
          </w:p>
        </w:tc>
      </w:tr>
      <w:tr w:rsidR="0081051B" w:rsidRPr="001D1602" w14:paraId="57B1A5E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209C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697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E453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[0:55:21.0]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Und wenn Sie gerade, was am Entscheidungsprozess ändern oder verbessern </w:t>
            </w:r>
          </w:p>
        </w:tc>
      </w:tr>
      <w:tr w:rsidR="0081051B" w:rsidRPr="001D1602" w14:paraId="37DAC57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713E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698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304C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könnten, unter den gegebenen Umständen. Was würden Sie tun?</w:t>
            </w:r>
          </w:p>
        </w:tc>
      </w:tr>
      <w:tr w:rsidR="0081051B" w:rsidRPr="001D1602" w14:paraId="1BE256E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66682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699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761DD" w14:textId="5761BF73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[0:55:34.6] </w:t>
            </w:r>
            <w:r w:rsidR="00A7212B"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Pr="001D1602">
              <w:rPr>
                <w:rFonts w:ascii="Arial" w:eastAsia="Arial" w:hAnsi="Arial" w:cs="Arial"/>
                <w:color w:val="000000"/>
              </w:rPr>
              <w:t>(...) Am Entscheidungsprozess?</w:t>
            </w:r>
          </w:p>
        </w:tc>
      </w:tr>
      <w:tr w:rsidR="0081051B" w:rsidRPr="001D1602" w14:paraId="33EA90A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D43F8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56FB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[0:55:41.6] </w:t>
            </w: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D1602">
              <w:rPr>
                <w:rFonts w:ascii="Arial" w:eastAsia="Arial" w:hAnsi="Arial" w:cs="Arial"/>
                <w:color w:val="000000"/>
              </w:rPr>
              <w:t xml:space="preserve"> Hmhm (bejahend)</w:t>
            </w:r>
          </w:p>
        </w:tc>
      </w:tr>
      <w:tr w:rsidR="0081051B" w:rsidRPr="001D1602" w14:paraId="1F42BE0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CF93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701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28270" w14:textId="376463DC" w:rsidR="0081051B" w:rsidRPr="001D1602" w:rsidRDefault="00A7212B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b/>
                <w:bCs/>
                <w:color w:val="000000"/>
              </w:rPr>
              <w:t xml:space="preserve">EDU2: </w:t>
            </w:r>
            <w:r w:rsidR="00E40C65" w:rsidRPr="001D1602">
              <w:rPr>
                <w:rFonts w:ascii="Arial" w:eastAsia="Arial" w:hAnsi="Arial" w:cs="Arial"/>
                <w:color w:val="000000"/>
              </w:rPr>
              <w:t xml:space="preserve">Also, ich / Die Prozesse laufen eigentlich gut ab. Also, der Prozess an </w:t>
            </w:r>
          </w:p>
        </w:tc>
      </w:tr>
      <w:tr w:rsidR="0081051B" w:rsidRPr="001D1602" w14:paraId="07B67FB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10D59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702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A045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sich, die sind gut. Wir kommen / Wir bringen Sachen auf den Punkt.  Wir </w:t>
            </w:r>
          </w:p>
        </w:tc>
      </w:tr>
      <w:tr w:rsidR="0081051B" w:rsidRPr="001D1602" w14:paraId="04ADC2A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E42B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703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2E310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organisieren unsere Weiterarbeit, es gibt neuen Input, es gibt neue Ideen, die </w:t>
            </w:r>
          </w:p>
        </w:tc>
      </w:tr>
      <w:tr w:rsidR="0081051B" w:rsidRPr="001D1602" w14:paraId="01E1CF3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0E1B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704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04F5F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geteilt werden, wo man sich gegenseitig mit den / Insofern glaube ich, ist es </w:t>
            </w:r>
          </w:p>
        </w:tc>
      </w:tr>
      <w:tr w:rsidR="0081051B" w:rsidRPr="001D1602" w14:paraId="7353012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6894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705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D5A04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nicht der Prozess, also Entscheidungsprozess, der verändert werden / Also, damit </w:t>
            </w:r>
          </w:p>
        </w:tc>
      </w:tr>
      <w:tr w:rsidR="0081051B" w:rsidRPr="001D1602" w14:paraId="17118C5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0FE4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706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6D475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bin ich eigentlich zufrieden mit dem Entscheidungsprozess. Der muss entsprechen </w:t>
            </w:r>
          </w:p>
        </w:tc>
      </w:tr>
      <w:tr w:rsidR="0081051B" w:rsidRPr="001D1602" w14:paraId="40B0A5E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16E3A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707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E5646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vorbereitet werden, und begleitet werden / Aber, der Prozess an sich sehe ich </w:t>
            </w:r>
          </w:p>
        </w:tc>
      </w:tr>
      <w:tr w:rsidR="0081051B" w:rsidRPr="001D1602" w14:paraId="2E4A9AF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96D0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708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884C7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jetzt nicht als die zentrale / (unverständlich) jetzt.</w:t>
            </w:r>
          </w:p>
        </w:tc>
      </w:tr>
      <w:tr w:rsidR="0081051B" w:rsidRPr="001D1602" w14:paraId="3B314E4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7B2F1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709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8D71D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 xml:space="preserve">[0:56:29.4] BSC: Na ja, interessant. Gut, wir sind jetzt mit den offiziellen Teil der Fragen </w:t>
            </w:r>
          </w:p>
        </w:tc>
      </w:tr>
      <w:tr w:rsidR="0081051B" w14:paraId="704A80FB" w14:textId="77777777"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4ABFE" w14:textId="77777777" w:rsidR="0081051B" w:rsidRPr="001D1602" w:rsidRDefault="00E40C65">
            <w:pPr>
              <w:spacing w:after="0" w:line="240" w:lineRule="auto"/>
            </w:pPr>
            <w:r w:rsidRPr="001D1602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710</w:t>
            </w:r>
          </w:p>
        </w:tc>
        <w:tc>
          <w:tcPr>
            <w:tcW w:w="9807" w:type="dxa"/>
            <w:tcBorders>
              <w:top w:val="nil"/>
              <w:left w:val="nil"/>
              <w:bottom w:val="nil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723EF" w14:textId="77777777" w:rsidR="0081051B" w:rsidRDefault="00E40C65">
            <w:pPr>
              <w:spacing w:after="0" w:line="240" w:lineRule="auto"/>
            </w:pPr>
            <w:r w:rsidRPr="001D1602">
              <w:rPr>
                <w:rFonts w:ascii="Arial" w:eastAsia="Arial" w:hAnsi="Arial" w:cs="Arial"/>
                <w:color w:val="000000"/>
              </w:rPr>
              <w:t>jetzt durch (lacht).</w:t>
            </w:r>
          </w:p>
        </w:tc>
      </w:tr>
    </w:tbl>
    <w:p w14:paraId="75431272" w14:textId="77777777" w:rsidR="00714A2B" w:rsidRDefault="00714A2B"/>
    <w:sectPr w:rsidR="00714A2B">
      <w:headerReference w:type="default" r:id="rId6"/>
      <w:footerReference w:type="default" r:id="rId7"/>
      <w:pgSz w:w="11906" w:h="16838"/>
      <w:pgMar w:top="1417" w:right="850" w:bottom="1417" w:left="850" w:header="720" w:footer="720" w:gutter="0"/>
      <w:cols w:space="708"/>
      <w:docGrid w:linePitch="3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7DCF7" w14:textId="77777777" w:rsidR="005F2EEE" w:rsidRDefault="005F2EEE">
      <w:r>
        <w:separator/>
      </w:r>
    </w:p>
  </w:endnote>
  <w:endnote w:type="continuationSeparator" w:id="0">
    <w:p w14:paraId="1DD3F1B5" w14:textId="77777777" w:rsidR="005F2EEE" w:rsidRDefault="005F2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F912D" w14:textId="77777777" w:rsidR="0081051B" w:rsidRDefault="0081051B">
    <w:pPr>
      <w:tabs>
        <w:tab w:val="right" w:pos="10206"/>
      </w:tabs>
    </w:pPr>
  </w:p>
  <w:p w14:paraId="26214FFA" w14:textId="77777777" w:rsidR="0081051B" w:rsidRDefault="00E40C65">
    <w:pPr>
      <w:jc w:val="right"/>
    </w:pPr>
    <w:r>
      <w:fldChar w:fldCharType="begin"/>
    </w:r>
    <w:r>
      <w:instrText>PAGE \* MERGEFORMAT2</w:instrText>
    </w:r>
    <w:r>
      <w:fldChar w:fldCharType="separate"/>
    </w:r>
    <w:r w:rsidR="00A7212B">
      <w:rPr>
        <w:b/>
        <w:bCs/>
        <w:noProof/>
        <w:lang w:val="en-US"/>
      </w:rPr>
      <w:t>Error! Unknown switch argument.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78398" w14:textId="77777777" w:rsidR="005F2EEE" w:rsidRDefault="005F2EEE">
      <w:r>
        <w:separator/>
      </w:r>
    </w:p>
  </w:footnote>
  <w:footnote w:type="continuationSeparator" w:id="0">
    <w:p w14:paraId="78CEB2B0" w14:textId="77777777" w:rsidR="005F2EEE" w:rsidRDefault="005F2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D2292" w14:textId="77777777" w:rsidR="0081051B" w:rsidRDefault="00E40C65">
    <w:pPr>
      <w:tabs>
        <w:tab w:val="right" w:pos="10206"/>
      </w:tabs>
    </w:pPr>
    <w:r>
      <w:t>MAXQDA 2020</w:t>
    </w:r>
    <w:r>
      <w:tab/>
      <w:t>20.09.2021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191"/>
    <w:rsid w:val="00000191"/>
    <w:rsid w:val="00032C02"/>
    <w:rsid w:val="001D1602"/>
    <w:rsid w:val="002C5C7D"/>
    <w:rsid w:val="00565158"/>
    <w:rsid w:val="005F2EEE"/>
    <w:rsid w:val="00714A2B"/>
    <w:rsid w:val="0081051B"/>
    <w:rsid w:val="00A7212B"/>
    <w:rsid w:val="00E40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9904D"/>
  <w15:docId w15:val="{2BA9990B-2373-4356-AC4A-E15198774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1CD9"/>
  </w:style>
  <w:style w:type="character" w:customStyle="1" w:styleId="Heading1Char">
    <w:name w:val="Heading 1 Char"/>
    <w:basedOn w:val="DefaultParagraphFont"/>
    <w:link w:val="Heading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rPr>
      <w:b/>
      <w:bCs/>
      <w:color w:val="4472C4" w:themeColor="accent1"/>
      <w:sz w:val="18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2C5C7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C5C7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2C5C7D"/>
    <w:pPr>
      <w:spacing w:after="100"/>
      <w:ind w:left="440"/>
    </w:pPr>
  </w:style>
  <w:style w:type="paragraph" w:styleId="ListParagraph">
    <w:name w:val="List Paragraph"/>
    <w:basedOn w:val="Normal"/>
    <w:uiPriority w:val="34"/>
    <w:qFormat/>
    <w:rsid w:val="006155F4"/>
    <w:pPr>
      <w:ind w:left="720"/>
      <w:contextualSpacing/>
    </w:pPr>
  </w:style>
  <w:style w:type="paragraph" w:customStyle="1" w:styleId="MQTableTitle">
    <w:name w:val="MQ_Table_Title"/>
    <w:qFormat/>
    <w:pPr>
      <w:spacing w:after="360" w:line="240" w:lineRule="auto"/>
    </w:pPr>
    <w:rPr>
      <w:rFonts w:ascii="Calibri" w:eastAsia="Calibri" w:hAnsi="Calibri" w:cs="Calibri"/>
      <w:b/>
      <w:bCs/>
      <w:color w:val="1F497D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8454</Words>
  <Characters>42948</Characters>
  <Application>Microsoft Office Word</Application>
  <DocSecurity>0</DocSecurity>
  <Lines>1590</Lines>
  <Paragraphs>1772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Schneider Bettina</cp:lastModifiedBy>
  <cp:revision>5</cp:revision>
  <dcterms:created xsi:type="dcterms:W3CDTF">2020-02-10T15:41:00Z</dcterms:created>
  <dcterms:modified xsi:type="dcterms:W3CDTF">2021-10-25T14:46:00Z</dcterms:modified>
</cp:coreProperties>
</file>